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44BBC" w14:textId="1005EB3C" w:rsidR="00B37962" w:rsidRPr="00D06BCB" w:rsidRDefault="00B37962" w:rsidP="00B37962">
      <w:pPr>
        <w:widowControl w:val="0"/>
        <w:jc w:val="right"/>
        <w:rPr>
          <w:i/>
          <w:sz w:val="22"/>
          <w:szCs w:val="22"/>
        </w:rPr>
      </w:pPr>
      <w:r w:rsidRPr="00D06BCB">
        <w:rPr>
          <w:bCs/>
          <w:i/>
          <w:sz w:val="22"/>
          <w:szCs w:val="22"/>
        </w:rPr>
        <w:t>Załącznik Nr 2</w:t>
      </w:r>
      <w:r>
        <w:rPr>
          <w:bCs/>
          <w:i/>
          <w:sz w:val="22"/>
          <w:szCs w:val="22"/>
        </w:rPr>
        <w:t xml:space="preserve"> </w:t>
      </w:r>
      <w:r w:rsidRPr="00D06BCB">
        <w:rPr>
          <w:bCs/>
          <w:i/>
          <w:sz w:val="22"/>
          <w:szCs w:val="22"/>
        </w:rPr>
        <w:t xml:space="preserve">do </w:t>
      </w:r>
      <w:r>
        <w:rPr>
          <w:bCs/>
          <w:i/>
          <w:sz w:val="22"/>
          <w:szCs w:val="22"/>
        </w:rPr>
        <w:t>Zapytania ofertowego</w:t>
      </w:r>
    </w:p>
    <w:p w14:paraId="24BA5BB1" w14:textId="77777777" w:rsidR="00B37962" w:rsidRPr="00D06BCB" w:rsidRDefault="00B37962" w:rsidP="00B37962"/>
    <w:p w14:paraId="1C5C5A76" w14:textId="77777777" w:rsidR="00B37962" w:rsidRPr="00D06BCB" w:rsidRDefault="00B37962" w:rsidP="00B37962">
      <w:pPr>
        <w:pStyle w:val="Nagwek7"/>
        <w:numPr>
          <w:ilvl w:val="6"/>
          <w:numId w:val="0"/>
        </w:numPr>
        <w:tabs>
          <w:tab w:val="num" w:pos="1296"/>
        </w:tabs>
        <w:suppressAutoHyphens/>
        <w:rPr>
          <w:sz w:val="22"/>
          <w:szCs w:val="22"/>
        </w:rPr>
      </w:pPr>
      <w:r w:rsidRPr="00D06BCB">
        <w:rPr>
          <w:sz w:val="22"/>
          <w:szCs w:val="22"/>
        </w:rPr>
        <w:t>WZÓR UMOWY (odśnieżanie)</w:t>
      </w:r>
    </w:p>
    <w:p w14:paraId="1E072D72" w14:textId="77777777" w:rsidR="00B37962" w:rsidRPr="00D06BCB" w:rsidRDefault="00B37962" w:rsidP="00B37962"/>
    <w:p w14:paraId="14673A52" w14:textId="77777777" w:rsidR="00B37962" w:rsidRPr="00D06BCB" w:rsidRDefault="00B37962" w:rsidP="00B37962">
      <w:pPr>
        <w:pStyle w:val="Tekstpodstawowy"/>
        <w:widowControl w:val="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 xml:space="preserve">Umowa zawarta w dniu ………………………….. roku w Płużnicy </w:t>
      </w:r>
      <w:r w:rsidRPr="00D06BCB">
        <w:rPr>
          <w:sz w:val="22"/>
          <w:szCs w:val="22"/>
        </w:rPr>
        <w:tab/>
      </w:r>
      <w:r w:rsidRPr="00D06BCB">
        <w:rPr>
          <w:sz w:val="22"/>
          <w:szCs w:val="22"/>
        </w:rPr>
        <w:br/>
        <w:t>pomiędzy Gminą Płużnica, Płużnica 60, 87-214 Płużnica, NIP 878 17 51 431,</w:t>
      </w:r>
      <w:r w:rsidRPr="00D06BCB">
        <w:rPr>
          <w:sz w:val="22"/>
          <w:szCs w:val="22"/>
        </w:rPr>
        <w:tab/>
      </w:r>
      <w:r w:rsidRPr="00D06BCB">
        <w:rPr>
          <w:sz w:val="22"/>
          <w:szCs w:val="22"/>
        </w:rPr>
        <w:br/>
        <w:t>zwaną dalej Zamawiającym, reprezentowaną przez:</w:t>
      </w:r>
    </w:p>
    <w:p w14:paraId="57350F57" w14:textId="4CFA7435" w:rsidR="00B37962" w:rsidRPr="00D06BCB" w:rsidRDefault="002E6763" w:rsidP="002E6763">
      <w:pPr>
        <w:pStyle w:val="Tekstpodstawowy"/>
        <w:widowControl w:val="0"/>
        <w:spacing w:after="0"/>
        <w:ind w:left="284" w:hanging="284"/>
        <w:rPr>
          <w:sz w:val="22"/>
          <w:szCs w:val="22"/>
        </w:rPr>
      </w:pPr>
      <w:r w:rsidRPr="002E6763">
        <w:rPr>
          <w:sz w:val="22"/>
          <w:szCs w:val="22"/>
        </w:rPr>
        <w:t>Pełniący funkcję</w:t>
      </w:r>
      <w:r>
        <w:rPr>
          <w:sz w:val="22"/>
          <w:szCs w:val="22"/>
        </w:rPr>
        <w:t xml:space="preserve"> </w:t>
      </w:r>
      <w:r w:rsidRPr="002E6763">
        <w:rPr>
          <w:sz w:val="22"/>
          <w:szCs w:val="22"/>
        </w:rPr>
        <w:t>Wójta gminy Płużnica</w:t>
      </w:r>
      <w:r>
        <w:rPr>
          <w:sz w:val="22"/>
          <w:szCs w:val="22"/>
        </w:rPr>
        <w:t xml:space="preserve"> – </w:t>
      </w:r>
      <w:r w:rsidR="00410B68">
        <w:rPr>
          <w:sz w:val="22"/>
          <w:szCs w:val="22"/>
        </w:rPr>
        <w:t>MACIEJ PUCHAŁA</w:t>
      </w:r>
    </w:p>
    <w:p w14:paraId="299A553F" w14:textId="0939C1F2" w:rsidR="00B37962" w:rsidRPr="00D06BCB" w:rsidRDefault="00B37962" w:rsidP="00B37962">
      <w:pPr>
        <w:pStyle w:val="Tekstpodstawowy"/>
        <w:widowControl w:val="0"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przy kontrasygnacie Skarbnika – </w:t>
      </w:r>
      <w:r w:rsidR="002E6763">
        <w:rPr>
          <w:sz w:val="22"/>
          <w:szCs w:val="22"/>
        </w:rPr>
        <w:t>Marzeny MACHNIAK - PAPIERKIEWICZ</w:t>
      </w:r>
      <w:r w:rsidRPr="00D06BCB">
        <w:rPr>
          <w:sz w:val="22"/>
          <w:szCs w:val="22"/>
        </w:rPr>
        <w:t>,</w:t>
      </w:r>
    </w:p>
    <w:p w14:paraId="20C52728" w14:textId="77777777" w:rsidR="00B37962" w:rsidRPr="00D06BCB" w:rsidRDefault="00B37962" w:rsidP="00B37962">
      <w:pPr>
        <w:pStyle w:val="Tekstpodstawowy"/>
        <w:spacing w:before="12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a ………………………………………………………………………………………………………….</w:t>
      </w:r>
    </w:p>
    <w:p w14:paraId="467BF822" w14:textId="77777777" w:rsidR="00B37962" w:rsidRPr="00D06BCB" w:rsidRDefault="00B37962" w:rsidP="00B37962">
      <w:pPr>
        <w:pStyle w:val="Tekstpodstawowy"/>
        <w:spacing w:before="60" w:after="6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zwaną/zwanym dalej Wykonawcą.</w:t>
      </w:r>
      <w:r w:rsidRPr="00D06BCB">
        <w:rPr>
          <w:sz w:val="22"/>
          <w:szCs w:val="22"/>
        </w:rPr>
        <w:tab/>
      </w:r>
    </w:p>
    <w:p w14:paraId="1CEAF896" w14:textId="426FD65C" w:rsidR="00B37962" w:rsidRPr="002E6763" w:rsidRDefault="00B37962" w:rsidP="00B37962">
      <w:pPr>
        <w:pStyle w:val="Tekstpodstawowy31"/>
        <w:spacing w:before="240" w:after="120"/>
        <w:ind w:firstLine="482"/>
        <w:jc w:val="both"/>
        <w:rPr>
          <w:i/>
          <w:iCs/>
          <w:sz w:val="22"/>
          <w:szCs w:val="22"/>
        </w:rPr>
      </w:pPr>
      <w:r w:rsidRPr="002E6763">
        <w:rPr>
          <w:i/>
          <w:iCs/>
          <w:sz w:val="22"/>
          <w:szCs w:val="22"/>
        </w:rPr>
        <w:t xml:space="preserve">Umowa została zawarta w wyniku postępowania przeprowadzonego w trybie </w:t>
      </w:r>
      <w:r w:rsidR="002E6763" w:rsidRPr="002E6763">
        <w:rPr>
          <w:i/>
          <w:iCs/>
          <w:sz w:val="22"/>
          <w:szCs w:val="22"/>
        </w:rPr>
        <w:t>analizy rynku</w:t>
      </w:r>
      <w:r w:rsidRPr="002E6763">
        <w:rPr>
          <w:i/>
          <w:iCs/>
          <w:sz w:val="22"/>
          <w:szCs w:val="22"/>
        </w:rPr>
        <w:t>.</w:t>
      </w:r>
    </w:p>
    <w:p w14:paraId="7D4F49DC" w14:textId="77777777" w:rsidR="00B37962" w:rsidRPr="00D06BCB" w:rsidRDefault="00B37962" w:rsidP="00B37962">
      <w:pPr>
        <w:pStyle w:val="Tekstpodstawowy31"/>
        <w:spacing w:before="240" w:after="240"/>
        <w:ind w:left="284" w:hanging="284"/>
        <w:jc w:val="center"/>
        <w:rPr>
          <w:b/>
          <w:bCs/>
          <w:sz w:val="22"/>
          <w:szCs w:val="22"/>
        </w:rPr>
      </w:pPr>
      <w:r w:rsidRPr="00D06BCB">
        <w:rPr>
          <w:b/>
          <w:bCs/>
          <w:sz w:val="22"/>
          <w:szCs w:val="22"/>
        </w:rPr>
        <w:t>§ 1</w:t>
      </w:r>
    </w:p>
    <w:p w14:paraId="65D1860A" w14:textId="77777777" w:rsidR="00B37962" w:rsidRPr="00D06BCB" w:rsidRDefault="00B37962" w:rsidP="00B37962">
      <w:pPr>
        <w:widowControl w:val="0"/>
        <w:numPr>
          <w:ilvl w:val="1"/>
          <w:numId w:val="50"/>
        </w:numPr>
        <w:tabs>
          <w:tab w:val="clear" w:pos="143"/>
          <w:tab w:val="left" w:pos="284"/>
          <w:tab w:val="num" w:pos="1440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Zamawiający zleca, a Wykonawca przyjmuje do realizacji przedmiot umowy polegający na wykonywaniu usług w zakresie odśnieżania w miejscowościach …………….*</w:t>
      </w:r>
    </w:p>
    <w:p w14:paraId="3210170F" w14:textId="77777777" w:rsidR="00B37962" w:rsidRPr="00D06BCB" w:rsidRDefault="00B37962" w:rsidP="00B37962">
      <w:pPr>
        <w:widowControl w:val="0"/>
        <w:numPr>
          <w:ilvl w:val="1"/>
          <w:numId w:val="50"/>
        </w:numPr>
        <w:tabs>
          <w:tab w:val="clear" w:pos="143"/>
          <w:tab w:val="left" w:pos="284"/>
          <w:tab w:val="num" w:pos="1440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Wykonawca zobowiązany jest do przestrzegania następujących warunków zimowego utrzymania dróg wg poniżej określonych standardów utrzymania: </w:t>
      </w:r>
    </w:p>
    <w:p w14:paraId="2E5163BB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56"/>
        </w:numPr>
        <w:tabs>
          <w:tab w:val="left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utrzymywania jednostek sprzętowych …………………….* w stanie gotowości, tak aby na każde zgłoszenie Zamawiającego, Wykonawca mógł przystąpić do wykonywania warunków umowy;</w:t>
      </w:r>
    </w:p>
    <w:p w14:paraId="036BC924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56"/>
        </w:numPr>
        <w:tabs>
          <w:tab w:val="left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podjęcia skutecznych działań w zakresie odśnieżania maksymalnie w ciągu </w:t>
      </w:r>
      <w:r w:rsidRPr="00D06BCB">
        <w:rPr>
          <w:sz w:val="22"/>
          <w:szCs w:val="22"/>
          <w:u w:val="single"/>
        </w:rPr>
        <w:t>...........................*</w:t>
      </w:r>
      <w:r w:rsidRPr="00D06BCB">
        <w:rPr>
          <w:sz w:val="22"/>
          <w:szCs w:val="22"/>
        </w:rPr>
        <w:t xml:space="preserve"> od chwili otrzymania zgłoszenia od Zamawiającego bez względu na dzień tygodnia i porę </w:t>
      </w:r>
      <w:r w:rsidRPr="00D06BCB">
        <w:rPr>
          <w:sz w:val="22"/>
          <w:szCs w:val="22"/>
        </w:rPr>
        <w:br/>
        <w:t>w której otrzymał zgłoszenie;</w:t>
      </w:r>
    </w:p>
    <w:p w14:paraId="59101323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56"/>
        </w:numPr>
        <w:tabs>
          <w:tab w:val="left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w przypadku nocnych opadów śniegu, prace związane z zimowym utrzymaniem wykonywane winny być w takim czasie aby zapewnić przejezdność dróg od godz. 6</w:t>
      </w:r>
      <w:r w:rsidRPr="00D06BCB">
        <w:rPr>
          <w:sz w:val="22"/>
          <w:szCs w:val="22"/>
          <w:vertAlign w:val="superscript"/>
        </w:rPr>
        <w:t>00</w:t>
      </w:r>
      <w:r w:rsidRPr="00D06BCB">
        <w:rPr>
          <w:sz w:val="22"/>
          <w:szCs w:val="22"/>
        </w:rPr>
        <w:t xml:space="preserve"> rano; </w:t>
      </w:r>
    </w:p>
    <w:p w14:paraId="58BB143C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56"/>
        </w:numPr>
        <w:tabs>
          <w:tab w:val="left" w:pos="567"/>
        </w:tabs>
        <w:suppressAutoHyphens/>
        <w:spacing w:after="0" w:line="276" w:lineRule="auto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drogi powinny być odśnieżone na całej szerokości przy pełnej dostępności;</w:t>
      </w:r>
    </w:p>
    <w:p w14:paraId="1C041891" w14:textId="77777777" w:rsidR="00B37962" w:rsidRPr="00D06BCB" w:rsidRDefault="00B37962" w:rsidP="00B37962">
      <w:pPr>
        <w:pStyle w:val="Tekstpodstawowywcity"/>
        <w:widowControl w:val="0"/>
        <w:numPr>
          <w:ilvl w:val="0"/>
          <w:numId w:val="56"/>
        </w:numPr>
        <w:tabs>
          <w:tab w:val="left" w:pos="567"/>
        </w:tabs>
        <w:suppressAutoHyphens/>
        <w:spacing w:after="0" w:line="276" w:lineRule="auto"/>
        <w:ind w:left="567" w:hanging="283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na drodze może zalegać do</w:t>
      </w:r>
      <w:r w:rsidRPr="00D06BCB">
        <w:rPr>
          <w:bCs/>
          <w:sz w:val="22"/>
          <w:szCs w:val="22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D06BCB">
          <w:rPr>
            <w:bCs/>
            <w:sz w:val="22"/>
            <w:szCs w:val="22"/>
            <w:shd w:val="clear" w:color="auto" w:fill="FFFFFF"/>
          </w:rPr>
          <w:t>5 cm</w:t>
        </w:r>
      </w:smartTag>
      <w:r w:rsidRPr="00D06BCB">
        <w:rPr>
          <w:bCs/>
          <w:sz w:val="22"/>
          <w:szCs w:val="22"/>
          <w:shd w:val="clear" w:color="auto" w:fill="FFFFFF"/>
        </w:rPr>
        <w:t xml:space="preserve"> </w:t>
      </w:r>
      <w:r w:rsidRPr="00D06BCB">
        <w:rPr>
          <w:bCs/>
          <w:sz w:val="22"/>
          <w:szCs w:val="22"/>
        </w:rPr>
        <w:t>równej warstwy śniegu.</w:t>
      </w:r>
    </w:p>
    <w:p w14:paraId="642F3330" w14:textId="77777777" w:rsidR="00B37962" w:rsidRPr="00D06BCB" w:rsidRDefault="00B37962" w:rsidP="00B37962">
      <w:pPr>
        <w:pStyle w:val="Tekstpodstawowy31"/>
        <w:spacing w:before="240" w:after="240"/>
        <w:ind w:left="284" w:hanging="284"/>
        <w:jc w:val="center"/>
        <w:rPr>
          <w:b/>
          <w:bCs/>
          <w:sz w:val="22"/>
          <w:szCs w:val="22"/>
        </w:rPr>
      </w:pPr>
      <w:r w:rsidRPr="00D06BCB">
        <w:rPr>
          <w:b/>
          <w:bCs/>
          <w:sz w:val="22"/>
          <w:szCs w:val="22"/>
        </w:rPr>
        <w:t>§ 2</w:t>
      </w:r>
    </w:p>
    <w:p w14:paraId="01CBA157" w14:textId="77777777" w:rsidR="00B37962" w:rsidRPr="00D06BCB" w:rsidRDefault="00B37962" w:rsidP="00B37962">
      <w:pPr>
        <w:pStyle w:val="Akapitzlist"/>
        <w:widowControl w:val="0"/>
        <w:numPr>
          <w:ilvl w:val="0"/>
          <w:numId w:val="54"/>
        </w:numPr>
        <w:tabs>
          <w:tab w:val="left" w:pos="284"/>
        </w:tabs>
        <w:suppressAutoHyphens/>
        <w:spacing w:before="60" w:after="60"/>
        <w:ind w:left="284" w:hanging="284"/>
        <w:contextualSpacing w:val="0"/>
        <w:jc w:val="both"/>
        <w:rPr>
          <w:sz w:val="22"/>
          <w:szCs w:val="22"/>
        </w:rPr>
      </w:pPr>
      <w:r w:rsidRPr="00D06BCB">
        <w:rPr>
          <w:sz w:val="22"/>
          <w:szCs w:val="22"/>
        </w:rPr>
        <w:t>Umowa będzie realizowana w zależności od potrzeb i panujących warunków pogodowych, niezwłocznie po otrzymaniu telefonicznego zgłoszenia od Zamawiającego.</w:t>
      </w:r>
    </w:p>
    <w:p w14:paraId="7BF94578" w14:textId="77777777" w:rsidR="00B37962" w:rsidRPr="00D06BCB" w:rsidRDefault="00B37962" w:rsidP="00B37962">
      <w:pPr>
        <w:numPr>
          <w:ilvl w:val="0"/>
          <w:numId w:val="54"/>
        </w:numPr>
        <w:tabs>
          <w:tab w:val="left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Osobą odpowiedzialną za kontakt z Wykonawcą oraz koordynację realizacji umowy ze strony Zamawiającego jest: p. …………………………, tel. …………………………...</w:t>
      </w:r>
    </w:p>
    <w:p w14:paraId="24EAF5A6" w14:textId="77777777" w:rsidR="00B37962" w:rsidRPr="00D06BCB" w:rsidRDefault="00B37962" w:rsidP="00B37962">
      <w:pPr>
        <w:numPr>
          <w:ilvl w:val="0"/>
          <w:numId w:val="54"/>
        </w:numPr>
        <w:tabs>
          <w:tab w:val="left" w:pos="284"/>
        </w:tabs>
        <w:suppressAutoHyphens/>
        <w:autoSpaceDE w:val="0"/>
        <w:spacing w:after="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Wykonawca zobowiązany jest:</w:t>
      </w:r>
    </w:p>
    <w:p w14:paraId="64DE9ED2" w14:textId="77777777" w:rsidR="00B37962" w:rsidRPr="00D06BCB" w:rsidRDefault="00B37962" w:rsidP="00B37962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zapewnić całodobową łączność z Zamawiającym za pomocą telefonu komórkowego i ponosić </w:t>
      </w:r>
      <w:r w:rsidRPr="00D06BCB">
        <w:rPr>
          <w:bCs/>
          <w:sz w:val="22"/>
          <w:szCs w:val="22"/>
        </w:rPr>
        <w:br/>
        <w:t>z tego tytułu opłaty;</w:t>
      </w:r>
    </w:p>
    <w:p w14:paraId="4B7FBD00" w14:textId="77777777" w:rsidR="00B37962" w:rsidRPr="00D06BCB" w:rsidRDefault="00B37962" w:rsidP="00B37962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wyposażyć każdą jednostkę sprzętową w sprawny telefon komórkowy i ponosić z tego tytułu opłaty;</w:t>
      </w:r>
    </w:p>
    <w:p w14:paraId="7E827340" w14:textId="77777777" w:rsidR="00B37962" w:rsidRPr="00D06BCB" w:rsidRDefault="00B37962" w:rsidP="00B37962">
      <w:pPr>
        <w:tabs>
          <w:tab w:val="left" w:pos="567"/>
        </w:tabs>
        <w:suppressAutoHyphens/>
        <w:autoSpaceDE w:val="0"/>
        <w:spacing w:after="0"/>
        <w:rPr>
          <w:sz w:val="22"/>
          <w:szCs w:val="22"/>
        </w:rPr>
      </w:pPr>
    </w:p>
    <w:p w14:paraId="6D8C5EAD" w14:textId="77777777" w:rsidR="00B37962" w:rsidRPr="00D06BCB" w:rsidRDefault="00B37962" w:rsidP="00B37962">
      <w:pPr>
        <w:tabs>
          <w:tab w:val="left" w:pos="567"/>
        </w:tabs>
        <w:suppressAutoHyphens/>
        <w:autoSpaceDE w:val="0"/>
        <w:spacing w:after="0"/>
        <w:rPr>
          <w:sz w:val="22"/>
          <w:szCs w:val="22"/>
        </w:rPr>
      </w:pPr>
    </w:p>
    <w:p w14:paraId="3D18F993" w14:textId="77777777" w:rsidR="00B37962" w:rsidRDefault="00B37962" w:rsidP="00B37962">
      <w:pPr>
        <w:tabs>
          <w:tab w:val="left" w:pos="567"/>
        </w:tabs>
        <w:suppressAutoHyphens/>
        <w:autoSpaceDE w:val="0"/>
        <w:spacing w:after="0"/>
        <w:rPr>
          <w:sz w:val="22"/>
          <w:szCs w:val="22"/>
        </w:rPr>
      </w:pPr>
    </w:p>
    <w:p w14:paraId="5CB7E807" w14:textId="77777777" w:rsidR="002E6763" w:rsidRPr="00D06BCB" w:rsidRDefault="002E6763" w:rsidP="00B37962">
      <w:pPr>
        <w:tabs>
          <w:tab w:val="left" w:pos="567"/>
        </w:tabs>
        <w:suppressAutoHyphens/>
        <w:autoSpaceDE w:val="0"/>
        <w:spacing w:after="0"/>
        <w:rPr>
          <w:sz w:val="22"/>
          <w:szCs w:val="22"/>
        </w:rPr>
      </w:pPr>
    </w:p>
    <w:p w14:paraId="022B5772" w14:textId="77777777" w:rsidR="00B37962" w:rsidRPr="00D06BCB" w:rsidRDefault="00B37962" w:rsidP="00B37962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  <w:r w:rsidRPr="00D06BCB">
        <w:rPr>
          <w:i/>
          <w:sz w:val="16"/>
          <w:szCs w:val="16"/>
        </w:rPr>
        <w:t>* - umowa w tym zakresie zostanie uzupełniona na podstawie oferty Wykonawcy.</w:t>
      </w:r>
    </w:p>
    <w:p w14:paraId="53C65820" w14:textId="77777777" w:rsidR="00B37962" w:rsidRPr="00D06BCB" w:rsidRDefault="00B37962" w:rsidP="00B37962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lastRenderedPageBreak/>
        <w:t>wykonywać przedmiot umowy tylko na podstawie zgłoszenia otrzymanego od osoby o której mowa w ust. 2 wyżej;</w:t>
      </w:r>
    </w:p>
    <w:p w14:paraId="7B2FA7CE" w14:textId="612307BF" w:rsidR="00B37962" w:rsidRPr="00D06BCB" w:rsidRDefault="00B37962" w:rsidP="00B37962">
      <w:pPr>
        <w:numPr>
          <w:ilvl w:val="1"/>
          <w:numId w:val="54"/>
        </w:numPr>
        <w:tabs>
          <w:tab w:val="left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do powiadamiania </w:t>
      </w:r>
      <w:proofErr w:type="spellStart"/>
      <w:r w:rsidRPr="00D06BCB">
        <w:rPr>
          <w:sz w:val="22"/>
          <w:szCs w:val="22"/>
        </w:rPr>
        <w:t>sms-em</w:t>
      </w:r>
      <w:proofErr w:type="spellEnd"/>
      <w:r w:rsidRPr="00D06BCB">
        <w:rPr>
          <w:sz w:val="22"/>
          <w:szCs w:val="22"/>
        </w:rPr>
        <w:t xml:space="preserve"> osoby wskazanej w </w:t>
      </w:r>
      <w:r w:rsidR="002E6763">
        <w:rPr>
          <w:sz w:val="22"/>
          <w:szCs w:val="22"/>
        </w:rPr>
        <w:t>§ 2, pkt.</w:t>
      </w:r>
      <w:r w:rsidRPr="00D06BCB">
        <w:rPr>
          <w:sz w:val="22"/>
          <w:szCs w:val="22"/>
        </w:rPr>
        <w:t xml:space="preserve"> 2 o godzinie rozpoczęcia i zakończenia świadczenia usług, każdorazowo po podjęciu działań w zakresie odśnieżania oraz o wszelkich przerwach w świadczeniu usługi:</w:t>
      </w:r>
    </w:p>
    <w:p w14:paraId="6E45750E" w14:textId="77777777" w:rsidR="00B37962" w:rsidRPr="00D06BCB" w:rsidRDefault="00B37962" w:rsidP="00B37962">
      <w:pPr>
        <w:numPr>
          <w:ilvl w:val="1"/>
          <w:numId w:val="57"/>
        </w:numPr>
        <w:tabs>
          <w:tab w:val="left" w:pos="720"/>
        </w:tabs>
        <w:suppressAutoHyphens/>
        <w:autoSpaceDE w:val="0"/>
        <w:spacing w:after="0"/>
        <w:ind w:left="851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treść </w:t>
      </w:r>
      <w:proofErr w:type="spellStart"/>
      <w:r w:rsidRPr="00D06BCB">
        <w:rPr>
          <w:sz w:val="22"/>
          <w:szCs w:val="22"/>
        </w:rPr>
        <w:t>sms-a</w:t>
      </w:r>
      <w:proofErr w:type="spellEnd"/>
      <w:r w:rsidRPr="00D06BCB">
        <w:rPr>
          <w:sz w:val="22"/>
          <w:szCs w:val="22"/>
        </w:rPr>
        <w:t xml:space="preserve"> informującego o rozpoczęciu świadczenia usługi musi zawierać następujące </w:t>
      </w:r>
      <w:r w:rsidRPr="002E6763">
        <w:rPr>
          <w:spacing w:val="-6"/>
          <w:sz w:val="22"/>
          <w:szCs w:val="22"/>
        </w:rPr>
        <w:t xml:space="preserve">sformułowanie: </w:t>
      </w:r>
      <w:r w:rsidRPr="002E6763">
        <w:rPr>
          <w:b/>
          <w:bCs/>
          <w:i/>
          <w:iCs/>
          <w:spacing w:val="-6"/>
          <w:sz w:val="22"/>
          <w:szCs w:val="22"/>
        </w:rPr>
        <w:t>Start &lt;nazwa miejscowości&gt;</w:t>
      </w:r>
      <w:r w:rsidRPr="002E6763">
        <w:rPr>
          <w:spacing w:val="-6"/>
          <w:sz w:val="22"/>
          <w:szCs w:val="22"/>
        </w:rPr>
        <w:t>, gdzie w miejscu &lt;nazwa miejscowości&gt; wpisywana</w:t>
      </w:r>
      <w:r w:rsidRPr="00D06BCB">
        <w:rPr>
          <w:sz w:val="22"/>
          <w:szCs w:val="22"/>
        </w:rPr>
        <w:t xml:space="preserve"> będzie każdorazowo nazwa miejscowości, w której rozpoczyna się świadczenie usługi,</w:t>
      </w:r>
    </w:p>
    <w:p w14:paraId="79A89796" w14:textId="77777777" w:rsidR="00B37962" w:rsidRPr="00D06BCB" w:rsidRDefault="00B37962" w:rsidP="00B37962">
      <w:pPr>
        <w:numPr>
          <w:ilvl w:val="1"/>
          <w:numId w:val="57"/>
        </w:numPr>
        <w:tabs>
          <w:tab w:val="left" w:pos="720"/>
        </w:tabs>
        <w:suppressAutoHyphens/>
        <w:autoSpaceDE w:val="0"/>
        <w:spacing w:after="0"/>
        <w:ind w:left="851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treść </w:t>
      </w:r>
      <w:proofErr w:type="spellStart"/>
      <w:r w:rsidRPr="00D06BCB">
        <w:rPr>
          <w:sz w:val="22"/>
          <w:szCs w:val="22"/>
        </w:rPr>
        <w:t>sms-a</w:t>
      </w:r>
      <w:proofErr w:type="spellEnd"/>
      <w:r w:rsidRPr="00D06BCB">
        <w:rPr>
          <w:sz w:val="22"/>
          <w:szCs w:val="22"/>
        </w:rPr>
        <w:t xml:space="preserve"> informującego o zakończeniu świadczenia usługi musi zawierać następujące </w:t>
      </w:r>
      <w:r w:rsidRPr="002E6763">
        <w:rPr>
          <w:spacing w:val="-4"/>
          <w:sz w:val="22"/>
          <w:szCs w:val="22"/>
        </w:rPr>
        <w:t xml:space="preserve">sformułowanie: </w:t>
      </w:r>
      <w:r w:rsidRPr="002E6763">
        <w:rPr>
          <w:b/>
          <w:bCs/>
          <w:i/>
          <w:iCs/>
          <w:spacing w:val="-4"/>
          <w:sz w:val="22"/>
          <w:szCs w:val="22"/>
        </w:rPr>
        <w:t>Stop &lt;nazwa miejscowości&gt;</w:t>
      </w:r>
      <w:r w:rsidRPr="002E6763">
        <w:rPr>
          <w:spacing w:val="-4"/>
          <w:sz w:val="22"/>
          <w:szCs w:val="22"/>
        </w:rPr>
        <w:t>, gdzie w miejscu &lt;nazwa miejscowości&gt; wpisywana</w:t>
      </w:r>
      <w:r w:rsidRPr="00D06BCB">
        <w:rPr>
          <w:sz w:val="22"/>
          <w:szCs w:val="22"/>
        </w:rPr>
        <w:t xml:space="preserve"> będzie każdorazowo nazwa miejscowości, w której kończy się świadczenie usługi,</w:t>
      </w:r>
    </w:p>
    <w:p w14:paraId="53CC5F49" w14:textId="1E60D390" w:rsidR="00B37962" w:rsidRPr="00D06BCB" w:rsidRDefault="00B37962" w:rsidP="00B37962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bCs/>
          <w:sz w:val="22"/>
          <w:szCs w:val="22"/>
        </w:rPr>
      </w:pPr>
      <w:r w:rsidRPr="00D06BCB">
        <w:rPr>
          <w:rStyle w:val="FontStyle33"/>
          <w:sz w:val="22"/>
          <w:szCs w:val="22"/>
        </w:rPr>
        <w:t xml:space="preserve">do prowadzenia </w:t>
      </w:r>
      <w:r w:rsidR="003C7E39" w:rsidRPr="003C7E39">
        <w:rPr>
          <w:rStyle w:val="FontStyle33"/>
          <w:b/>
          <w:bCs/>
          <w:sz w:val="22"/>
          <w:szCs w:val="22"/>
        </w:rPr>
        <w:t>D</w:t>
      </w:r>
      <w:r w:rsidRPr="003C7E39">
        <w:rPr>
          <w:rStyle w:val="FontStyle33"/>
          <w:b/>
          <w:bCs/>
          <w:sz w:val="22"/>
          <w:szCs w:val="22"/>
        </w:rPr>
        <w:t>ziennika pracy sprzętu</w:t>
      </w:r>
      <w:r w:rsidRPr="00D06BCB">
        <w:rPr>
          <w:rStyle w:val="FontStyle33"/>
          <w:sz w:val="22"/>
          <w:szCs w:val="22"/>
        </w:rPr>
        <w:t xml:space="preserve"> (wzór stanowi </w:t>
      </w:r>
      <w:r w:rsidR="003C7E39" w:rsidRPr="003C7E39">
        <w:rPr>
          <w:rStyle w:val="FontStyle33"/>
          <w:b/>
          <w:bCs/>
          <w:i/>
          <w:iCs/>
          <w:sz w:val="22"/>
          <w:szCs w:val="22"/>
        </w:rPr>
        <w:t>Z</w:t>
      </w:r>
      <w:r w:rsidRPr="003C7E39">
        <w:rPr>
          <w:rStyle w:val="FontStyle33"/>
          <w:b/>
          <w:bCs/>
          <w:i/>
          <w:iCs/>
          <w:sz w:val="22"/>
          <w:szCs w:val="22"/>
        </w:rPr>
        <w:t xml:space="preserve">ałącznik </w:t>
      </w:r>
      <w:r w:rsidR="003C7E39">
        <w:rPr>
          <w:rStyle w:val="FontStyle33"/>
          <w:b/>
          <w:bCs/>
          <w:i/>
          <w:iCs/>
          <w:sz w:val="22"/>
          <w:szCs w:val="22"/>
        </w:rPr>
        <w:t xml:space="preserve">nr 1 </w:t>
      </w:r>
      <w:r w:rsidRPr="003C7E39">
        <w:rPr>
          <w:rStyle w:val="FontStyle33"/>
          <w:b/>
          <w:bCs/>
          <w:i/>
          <w:iCs/>
          <w:sz w:val="22"/>
          <w:szCs w:val="22"/>
        </w:rPr>
        <w:t>do umowy</w:t>
      </w:r>
      <w:r w:rsidRPr="00D06BCB">
        <w:rPr>
          <w:rStyle w:val="FontStyle33"/>
          <w:sz w:val="22"/>
          <w:szCs w:val="22"/>
        </w:rPr>
        <w:t xml:space="preserve">) w którym </w:t>
      </w:r>
      <w:r w:rsidRPr="00D06BCB">
        <w:rPr>
          <w:bCs/>
          <w:spacing w:val="-4"/>
          <w:sz w:val="22"/>
          <w:szCs w:val="22"/>
        </w:rPr>
        <w:t>odnotowywany będzie czas pracy i miejscowość w której wykonywana była usługa.</w:t>
      </w:r>
      <w:r w:rsidRPr="00D06BCB">
        <w:rPr>
          <w:rStyle w:val="FontStyle33"/>
          <w:spacing w:val="-4"/>
          <w:sz w:val="22"/>
          <w:szCs w:val="22"/>
        </w:rPr>
        <w:t xml:space="preserve"> </w:t>
      </w:r>
      <w:r w:rsidRPr="00D06BCB">
        <w:rPr>
          <w:bCs/>
          <w:spacing w:val="-4"/>
          <w:sz w:val="22"/>
          <w:szCs w:val="22"/>
        </w:rPr>
        <w:t xml:space="preserve">Dane te muszą </w:t>
      </w:r>
      <w:r w:rsidRPr="003C7E39">
        <w:rPr>
          <w:bCs/>
          <w:sz w:val="22"/>
          <w:szCs w:val="22"/>
        </w:rPr>
        <w:t>być każdorazowo potwierdzane przez Sołtysa danego sołectwa</w:t>
      </w:r>
      <w:r w:rsidR="008F1A78">
        <w:rPr>
          <w:bCs/>
          <w:sz w:val="22"/>
          <w:szCs w:val="22"/>
        </w:rPr>
        <w:t xml:space="preserve"> lub osobę odpowiedzialną za koordynację realizacji umowy</w:t>
      </w:r>
      <w:r w:rsidR="008F1A78" w:rsidRPr="003C7E39">
        <w:rPr>
          <w:bCs/>
          <w:sz w:val="22"/>
          <w:szCs w:val="22"/>
        </w:rPr>
        <w:t>.</w:t>
      </w:r>
      <w:r w:rsidRPr="003C7E39">
        <w:rPr>
          <w:bCs/>
          <w:sz w:val="22"/>
          <w:szCs w:val="22"/>
        </w:rPr>
        <w:t>. Wykaz sołtysów z danymi kontaktowymi</w:t>
      </w:r>
      <w:r w:rsidRPr="00D06BCB">
        <w:rPr>
          <w:bCs/>
          <w:spacing w:val="-4"/>
          <w:sz w:val="22"/>
          <w:szCs w:val="22"/>
        </w:rPr>
        <w:t xml:space="preserve"> stanowi </w:t>
      </w:r>
      <w:r w:rsidR="003C7E39" w:rsidRPr="003C7E39">
        <w:rPr>
          <w:b/>
          <w:i/>
          <w:iCs/>
          <w:spacing w:val="-4"/>
          <w:sz w:val="22"/>
          <w:szCs w:val="22"/>
        </w:rPr>
        <w:t>Z</w:t>
      </w:r>
      <w:r w:rsidRPr="003C7E39">
        <w:rPr>
          <w:b/>
          <w:i/>
          <w:iCs/>
          <w:spacing w:val="-4"/>
          <w:sz w:val="22"/>
          <w:szCs w:val="22"/>
        </w:rPr>
        <w:t xml:space="preserve">ałącznik nr </w:t>
      </w:r>
      <w:r w:rsidR="003C7E39" w:rsidRPr="003C7E39">
        <w:rPr>
          <w:b/>
          <w:i/>
          <w:iCs/>
          <w:spacing w:val="-4"/>
          <w:sz w:val="22"/>
          <w:szCs w:val="22"/>
        </w:rPr>
        <w:t>2</w:t>
      </w:r>
      <w:r w:rsidRPr="00D06BCB">
        <w:rPr>
          <w:bCs/>
          <w:spacing w:val="-4"/>
          <w:sz w:val="22"/>
          <w:szCs w:val="22"/>
        </w:rPr>
        <w:t xml:space="preserve"> do niniejszej umowy (załącznik zostanie dołączony w terminie</w:t>
      </w:r>
      <w:r w:rsidRPr="00D06BCB">
        <w:rPr>
          <w:bCs/>
          <w:sz w:val="22"/>
          <w:szCs w:val="22"/>
        </w:rPr>
        <w:t xml:space="preserve"> podpisania umowy);</w:t>
      </w:r>
    </w:p>
    <w:p w14:paraId="62704EDB" w14:textId="77777777" w:rsidR="00B37962" w:rsidRPr="00D06BCB" w:rsidRDefault="00B37962" w:rsidP="00B37962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do wykonywania usług pojazdami sprawnymi technicznie, dopuszczonymi do ruchu zgodnie </w:t>
      </w:r>
      <w:r w:rsidRPr="00D06BCB">
        <w:rPr>
          <w:bCs/>
          <w:sz w:val="22"/>
          <w:szCs w:val="22"/>
        </w:rPr>
        <w:br/>
        <w:t>z obowiązującym w tym zakresie prawem oraz posiadającymi aktualne ubezpieczenie OC;</w:t>
      </w:r>
    </w:p>
    <w:p w14:paraId="098E1183" w14:textId="50CD1DC0" w:rsidR="00B37962" w:rsidRPr="00D06BCB" w:rsidRDefault="00B37962" w:rsidP="00B37962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w przypadku awarii pojazdu przewidzianego do wykonywania przedmiotu umowy, Wykonawca zobowiązany jest zapewnić odpowiedni pojazd zastępczy tego samego typu, zgodnie ze złożona ofertą i wymaganiami zawartymi w </w:t>
      </w:r>
      <w:r w:rsidR="003C7E39">
        <w:rPr>
          <w:sz w:val="22"/>
          <w:szCs w:val="22"/>
        </w:rPr>
        <w:t>Zapytaniu ofertowym</w:t>
      </w:r>
      <w:r w:rsidRPr="00D06BCB">
        <w:rPr>
          <w:sz w:val="22"/>
          <w:szCs w:val="22"/>
        </w:rPr>
        <w:t>, bezzwłocznie informując o tym fakcie osobę upoważniona do kontaktów po stronie Zamawiającego;</w:t>
      </w:r>
    </w:p>
    <w:p w14:paraId="2A427BEC" w14:textId="77777777" w:rsidR="00B37962" w:rsidRPr="00D06BCB" w:rsidRDefault="00B37962" w:rsidP="00B37962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bCs/>
          <w:spacing w:val="-8"/>
          <w:sz w:val="22"/>
          <w:szCs w:val="22"/>
        </w:rPr>
      </w:pPr>
      <w:r w:rsidRPr="00D06BCB">
        <w:rPr>
          <w:bCs/>
          <w:spacing w:val="-8"/>
          <w:sz w:val="22"/>
          <w:szCs w:val="22"/>
        </w:rPr>
        <w:t>do wyposażenia każdej jednostki sprzętowej w lampę błyskową ostrzegawczą, koloru pomarańczowego;</w:t>
      </w:r>
    </w:p>
    <w:p w14:paraId="5398E274" w14:textId="77777777" w:rsidR="00B37962" w:rsidRPr="00D06BCB" w:rsidRDefault="00B37962" w:rsidP="00B37962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do świadczenia usług w oparciu o osoby przeszkolone w zakresie bhp; </w:t>
      </w:r>
    </w:p>
    <w:p w14:paraId="2B344E30" w14:textId="67FB3F37" w:rsidR="00B37962" w:rsidRPr="00D06BCB" w:rsidRDefault="00B37962" w:rsidP="00B37962">
      <w:pPr>
        <w:numPr>
          <w:ilvl w:val="0"/>
          <w:numId w:val="58"/>
        </w:numPr>
        <w:tabs>
          <w:tab w:val="clear" w:pos="1440"/>
          <w:tab w:val="num" w:pos="567"/>
        </w:tabs>
        <w:suppressAutoHyphens/>
        <w:autoSpaceDE w:val="0"/>
        <w:spacing w:after="0"/>
        <w:ind w:left="567" w:hanging="425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do wykonywania usług z należytą starannością, zgodnie z najlepszą wiedza i umiejętnościami, </w:t>
      </w:r>
      <w:r w:rsidR="003C7E39">
        <w:rPr>
          <w:bCs/>
          <w:sz w:val="22"/>
          <w:szCs w:val="22"/>
        </w:rPr>
        <w:br/>
      </w:r>
      <w:r w:rsidRPr="00D06BCB">
        <w:rPr>
          <w:bCs/>
          <w:sz w:val="22"/>
          <w:szCs w:val="22"/>
        </w:rPr>
        <w:t>w sposób bezpieczny, nie stwarzający zagrożenia dla użytkowników dróg;</w:t>
      </w:r>
    </w:p>
    <w:p w14:paraId="10A85D4F" w14:textId="77777777" w:rsidR="00B37962" w:rsidRPr="00D06BCB" w:rsidRDefault="00B37962" w:rsidP="00B37962">
      <w:pPr>
        <w:numPr>
          <w:ilvl w:val="0"/>
          <w:numId w:val="58"/>
        </w:numPr>
        <w:tabs>
          <w:tab w:val="clear" w:pos="1440"/>
          <w:tab w:val="left" w:pos="426"/>
          <w:tab w:val="num" w:pos="567"/>
        </w:tabs>
        <w:suppressAutoHyphens/>
        <w:autoSpaceDE w:val="0"/>
        <w:spacing w:after="0"/>
        <w:ind w:left="567" w:hanging="425"/>
        <w:rPr>
          <w:sz w:val="22"/>
          <w:szCs w:val="22"/>
        </w:rPr>
      </w:pPr>
      <w:r w:rsidRPr="00D06BCB">
        <w:rPr>
          <w:sz w:val="22"/>
          <w:szCs w:val="22"/>
        </w:rPr>
        <w:t xml:space="preserve">do ponoszenia całkowitej odpowiedzialności i wszelkich kosztów finansowych z tytułu szkód </w:t>
      </w:r>
      <w:r w:rsidRPr="00D06BCB">
        <w:rPr>
          <w:spacing w:val="-2"/>
          <w:sz w:val="22"/>
          <w:szCs w:val="22"/>
        </w:rPr>
        <w:t>wyrządzonych przez osoby wykonujące przedmiot zamówienia po stronie Wykonawcy, w czasie</w:t>
      </w:r>
      <w:r w:rsidRPr="00D06BCB">
        <w:rPr>
          <w:sz w:val="22"/>
          <w:szCs w:val="22"/>
        </w:rPr>
        <w:t xml:space="preserve"> wykonywania usługi – wobec Zamawiającego i osób trzecich.</w:t>
      </w:r>
    </w:p>
    <w:p w14:paraId="26105952" w14:textId="77777777" w:rsidR="00B37962" w:rsidRPr="008F1A78" w:rsidRDefault="00B37962" w:rsidP="00B37962">
      <w:pPr>
        <w:pStyle w:val="Akapitzlist"/>
        <w:widowControl w:val="0"/>
        <w:numPr>
          <w:ilvl w:val="0"/>
          <w:numId w:val="59"/>
        </w:numPr>
        <w:tabs>
          <w:tab w:val="clear" w:pos="1440"/>
          <w:tab w:val="num" w:pos="284"/>
        </w:tabs>
        <w:spacing w:before="60" w:after="60"/>
        <w:ind w:left="284" w:hanging="284"/>
        <w:contextualSpacing w:val="0"/>
        <w:jc w:val="both"/>
        <w:rPr>
          <w:sz w:val="22"/>
          <w:szCs w:val="22"/>
        </w:rPr>
      </w:pPr>
      <w:r w:rsidRPr="00D06BCB">
        <w:rPr>
          <w:spacing w:val="-4"/>
          <w:sz w:val="22"/>
          <w:szCs w:val="22"/>
        </w:rPr>
        <w:t>Wszystkie jednostki sprzętowe Wykonawcy, wykorzystywane do wykonywania przedmiotu umowy</w:t>
      </w:r>
      <w:r w:rsidRPr="00D06BCB">
        <w:rPr>
          <w:sz w:val="22"/>
          <w:szCs w:val="22"/>
        </w:rPr>
        <w:t xml:space="preserve"> </w:t>
      </w:r>
      <w:r w:rsidRPr="008F1A78">
        <w:rPr>
          <w:sz w:val="22"/>
          <w:szCs w:val="22"/>
        </w:rPr>
        <w:t>będą wyposażone w ogumienie na łyżkach przednich i będą miały wyczepione „zęby”.</w:t>
      </w:r>
    </w:p>
    <w:p w14:paraId="5C3F6C6A" w14:textId="77777777" w:rsidR="00B37962" w:rsidRPr="008F1A78" w:rsidRDefault="00B37962" w:rsidP="00B37962">
      <w:pPr>
        <w:widowControl w:val="0"/>
        <w:numPr>
          <w:ilvl w:val="0"/>
          <w:numId w:val="59"/>
        </w:numPr>
        <w:tabs>
          <w:tab w:val="clear" w:pos="1440"/>
          <w:tab w:val="num" w:pos="284"/>
        </w:tabs>
        <w:spacing w:before="60" w:after="60"/>
        <w:ind w:left="284" w:hanging="284"/>
        <w:rPr>
          <w:sz w:val="22"/>
          <w:szCs w:val="22"/>
        </w:rPr>
      </w:pPr>
      <w:r w:rsidRPr="008F1A78">
        <w:rPr>
          <w:spacing w:val="-4"/>
          <w:sz w:val="22"/>
          <w:szCs w:val="22"/>
        </w:rPr>
        <w:t>Wykonawca umożliwi Zamawiającemu zamontowanie w pojazdach przeznaczonych do wykonywania</w:t>
      </w:r>
      <w:r w:rsidRPr="008F1A78">
        <w:rPr>
          <w:sz w:val="22"/>
          <w:szCs w:val="22"/>
        </w:rPr>
        <w:t xml:space="preserve"> </w:t>
      </w:r>
      <w:r w:rsidRPr="008F1A78">
        <w:rPr>
          <w:spacing w:val="-4"/>
          <w:sz w:val="22"/>
          <w:szCs w:val="22"/>
        </w:rPr>
        <w:t>przedmiotu umowy systemu lokalizacji i monitoringu GPS. Wykonawca zapewni zasilanie urządzeń</w:t>
      </w:r>
      <w:r w:rsidRPr="008F1A78">
        <w:rPr>
          <w:sz w:val="22"/>
          <w:szCs w:val="22"/>
        </w:rPr>
        <w:t xml:space="preserve"> energią elektryczną. Wszelkie koszty związane z zamontowaniem i utrzymaniem przedmiotowych </w:t>
      </w:r>
      <w:r w:rsidRPr="008F1A78">
        <w:rPr>
          <w:spacing w:val="-4"/>
          <w:sz w:val="22"/>
          <w:szCs w:val="22"/>
        </w:rPr>
        <w:t>urządzeń ponosił będzie Zamawiający. W przypadku uszkodzeń mechanicznych, uszkodzeń systemu,</w:t>
      </w:r>
      <w:r w:rsidRPr="008F1A78">
        <w:rPr>
          <w:sz w:val="22"/>
          <w:szCs w:val="22"/>
        </w:rPr>
        <w:t xml:space="preserve"> koszty z tym związane ponosi Wykonawca. </w:t>
      </w:r>
    </w:p>
    <w:p w14:paraId="082EFF3E" w14:textId="77777777" w:rsidR="00B37962" w:rsidRPr="008F1A78" w:rsidRDefault="00B37962" w:rsidP="00B37962">
      <w:pPr>
        <w:widowControl w:val="0"/>
        <w:numPr>
          <w:ilvl w:val="0"/>
          <w:numId w:val="59"/>
        </w:numPr>
        <w:tabs>
          <w:tab w:val="clear" w:pos="1440"/>
          <w:tab w:val="num" w:pos="284"/>
        </w:tabs>
        <w:spacing w:before="60" w:after="60"/>
        <w:ind w:left="284" w:hanging="284"/>
        <w:rPr>
          <w:spacing w:val="-4"/>
          <w:sz w:val="22"/>
          <w:szCs w:val="22"/>
        </w:rPr>
      </w:pPr>
      <w:r w:rsidRPr="008F1A78">
        <w:rPr>
          <w:spacing w:val="-4"/>
          <w:sz w:val="22"/>
          <w:szCs w:val="22"/>
        </w:rPr>
        <w:t xml:space="preserve">W przypadku zamontowania przez Zamawiającego urządzenia GPS w pojeździe Wykonawcy, czas świadczenia usługi wg GPS-a musi być tożsamy z czasem wykonywania usługi według powiadamiania telefonem. </w:t>
      </w:r>
    </w:p>
    <w:p w14:paraId="0E02B41C" w14:textId="77777777" w:rsidR="00B37962" w:rsidRPr="00D06BCB" w:rsidRDefault="00B37962" w:rsidP="00B37962">
      <w:pPr>
        <w:numPr>
          <w:ilvl w:val="0"/>
          <w:numId w:val="59"/>
        </w:numPr>
        <w:tabs>
          <w:tab w:val="clear" w:pos="1440"/>
          <w:tab w:val="num" w:pos="284"/>
        </w:tabs>
        <w:suppressAutoHyphens/>
        <w:autoSpaceDE w:val="0"/>
        <w:spacing w:before="60" w:after="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Wykonawcę obowiązuje bezwzględny zakaz wykonywania usług na rzecz innych podmiotów (np. odśnieżanie prywatnych podjazdów) w trakcie wykonywania warunków niniejszej umowy na rzecz Zamawiającego.</w:t>
      </w:r>
    </w:p>
    <w:p w14:paraId="18C44DB2" w14:textId="77777777" w:rsidR="00B37962" w:rsidRPr="00D06BCB" w:rsidRDefault="00B37962" w:rsidP="00B37962">
      <w:pPr>
        <w:numPr>
          <w:ilvl w:val="0"/>
          <w:numId w:val="59"/>
        </w:numPr>
        <w:tabs>
          <w:tab w:val="clear" w:pos="1440"/>
          <w:tab w:val="num" w:pos="284"/>
        </w:tabs>
        <w:suppressAutoHyphens/>
        <w:autoSpaceDE w:val="0"/>
        <w:spacing w:before="60" w:after="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Wykonawca oświadcza, że posiada wymagane prawem uprawnienia w zakresie wykonywania przedmiotu umowy.  </w:t>
      </w:r>
    </w:p>
    <w:p w14:paraId="3DE56FFE" w14:textId="77777777" w:rsidR="00B37962" w:rsidRPr="00D06BCB" w:rsidRDefault="00B37962" w:rsidP="00B37962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3</w:t>
      </w:r>
    </w:p>
    <w:p w14:paraId="2606444F" w14:textId="77777777" w:rsidR="00B37962" w:rsidRPr="00D06BCB" w:rsidRDefault="00B37962" w:rsidP="00B37962">
      <w:pPr>
        <w:autoSpaceDE w:val="0"/>
        <w:autoSpaceDN w:val="0"/>
        <w:adjustRightInd w:val="0"/>
        <w:spacing w:before="240" w:after="24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Wykonawca oświadcza, że przedmiot umowy wykona sam/przy udziale podwykonawców.*</w:t>
      </w:r>
    </w:p>
    <w:p w14:paraId="597746CA" w14:textId="77777777" w:rsidR="00B37962" w:rsidRPr="00D06BCB" w:rsidRDefault="00B37962" w:rsidP="00B37962">
      <w:pPr>
        <w:autoSpaceDE w:val="0"/>
        <w:autoSpaceDN w:val="0"/>
        <w:adjustRightInd w:val="0"/>
        <w:spacing w:before="240" w:after="240"/>
        <w:ind w:left="0" w:firstLine="0"/>
        <w:rPr>
          <w:sz w:val="22"/>
          <w:szCs w:val="22"/>
        </w:rPr>
      </w:pPr>
    </w:p>
    <w:p w14:paraId="2E1B07AF" w14:textId="77777777" w:rsidR="002E6763" w:rsidRDefault="002E6763" w:rsidP="00B37962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</w:p>
    <w:p w14:paraId="2264FE22" w14:textId="77777777" w:rsidR="002E6763" w:rsidRDefault="002E6763" w:rsidP="00B37962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</w:p>
    <w:p w14:paraId="4FE3A725" w14:textId="5E028995" w:rsidR="00B37962" w:rsidRPr="00D06BCB" w:rsidRDefault="00B37962" w:rsidP="00B37962">
      <w:pPr>
        <w:pStyle w:val="Stopka"/>
        <w:tabs>
          <w:tab w:val="left" w:pos="9000"/>
        </w:tabs>
        <w:spacing w:after="0"/>
        <w:ind w:left="0" w:right="357" w:firstLine="0"/>
        <w:jc w:val="left"/>
        <w:rPr>
          <w:i/>
          <w:sz w:val="16"/>
          <w:szCs w:val="16"/>
        </w:rPr>
      </w:pPr>
      <w:r w:rsidRPr="00D06BCB">
        <w:rPr>
          <w:i/>
          <w:sz w:val="16"/>
          <w:szCs w:val="16"/>
        </w:rPr>
        <w:t>* - umowa w tym zakresie zostanie uzupełniona na podstawie oferty Wykonawcy</w:t>
      </w:r>
    </w:p>
    <w:p w14:paraId="6B9028A1" w14:textId="77777777" w:rsidR="00B37962" w:rsidRPr="00D06BCB" w:rsidRDefault="00B37962" w:rsidP="00B37962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br w:type="page"/>
      </w:r>
      <w:r w:rsidRPr="00D06BCB">
        <w:rPr>
          <w:b/>
          <w:sz w:val="22"/>
          <w:szCs w:val="22"/>
        </w:rPr>
        <w:lastRenderedPageBreak/>
        <w:t>§ 4</w:t>
      </w:r>
    </w:p>
    <w:p w14:paraId="1473A1CD" w14:textId="77777777" w:rsidR="00B37962" w:rsidRPr="00D06BCB" w:rsidRDefault="00B37962" w:rsidP="00B37962">
      <w:pPr>
        <w:numPr>
          <w:ilvl w:val="0"/>
          <w:numId w:val="29"/>
        </w:numPr>
        <w:tabs>
          <w:tab w:val="clear" w:pos="720"/>
          <w:tab w:val="left" w:pos="284"/>
          <w:tab w:val="num" w:pos="1440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Osobą odpowiedzialną za koordynację realizacji umowy ze strony Wykonawcy jest:</w:t>
      </w:r>
    </w:p>
    <w:p w14:paraId="3312EBF2" w14:textId="77777777" w:rsidR="00B37962" w:rsidRPr="00D06BCB" w:rsidRDefault="00B37962" w:rsidP="00B37962">
      <w:pPr>
        <w:tabs>
          <w:tab w:val="left" w:pos="284"/>
        </w:tabs>
        <w:autoSpaceDE w:val="0"/>
        <w:spacing w:before="60" w:after="60"/>
        <w:ind w:left="284" w:firstLine="0"/>
        <w:rPr>
          <w:sz w:val="22"/>
          <w:szCs w:val="22"/>
        </w:rPr>
      </w:pPr>
      <w:r w:rsidRPr="00D06BCB">
        <w:rPr>
          <w:sz w:val="22"/>
          <w:szCs w:val="22"/>
        </w:rPr>
        <w:t>………………………………………….. tel. …………………………………..</w:t>
      </w:r>
    </w:p>
    <w:p w14:paraId="77F27EC6" w14:textId="77777777" w:rsidR="00B37962" w:rsidRPr="00D06BCB" w:rsidRDefault="00B37962" w:rsidP="00B37962">
      <w:pPr>
        <w:numPr>
          <w:ilvl w:val="0"/>
          <w:numId w:val="29"/>
        </w:numPr>
        <w:tabs>
          <w:tab w:val="clear" w:pos="720"/>
          <w:tab w:val="left" w:pos="284"/>
          <w:tab w:val="num" w:pos="1440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Porozumiewanie się Stron w sprawach związanych z wykonywaniem przedmiotu umowy oraz dotyczących interpretowania umowy odbywać się będzie w drodze korespondencji pisemnej doręczanej Stronom umowy, w sprawach </w:t>
      </w:r>
      <w:proofErr w:type="spellStart"/>
      <w:r w:rsidRPr="00D06BCB">
        <w:rPr>
          <w:sz w:val="22"/>
          <w:szCs w:val="22"/>
        </w:rPr>
        <w:t>ogólno</w:t>
      </w:r>
      <w:proofErr w:type="spellEnd"/>
      <w:r w:rsidRPr="00D06BCB">
        <w:rPr>
          <w:sz w:val="22"/>
          <w:szCs w:val="22"/>
        </w:rPr>
        <w:t>-formalnych – drogą telefoniczną.</w:t>
      </w:r>
    </w:p>
    <w:p w14:paraId="2CF6664B" w14:textId="77777777" w:rsidR="00B37962" w:rsidRPr="00D06BCB" w:rsidRDefault="00B37962" w:rsidP="00B37962">
      <w:pPr>
        <w:numPr>
          <w:ilvl w:val="0"/>
          <w:numId w:val="29"/>
        </w:numPr>
        <w:tabs>
          <w:tab w:val="clear" w:pos="720"/>
          <w:tab w:val="left" w:pos="284"/>
          <w:tab w:val="num" w:pos="1440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Zamawiającemu przysługuje prawo kontroli procesu wykonywana usług w trakcie ich realizacji.</w:t>
      </w:r>
    </w:p>
    <w:p w14:paraId="03BF2889" w14:textId="77777777" w:rsidR="00B37962" w:rsidRPr="00D06BCB" w:rsidRDefault="00B37962" w:rsidP="00B37962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5</w:t>
      </w:r>
    </w:p>
    <w:p w14:paraId="1096DD2B" w14:textId="0D789033" w:rsidR="003C7E39" w:rsidRPr="003C7E39" w:rsidRDefault="003C7E39" w:rsidP="00AD1ADA">
      <w:pPr>
        <w:numPr>
          <w:ilvl w:val="0"/>
          <w:numId w:val="61"/>
        </w:numPr>
        <w:tabs>
          <w:tab w:val="clear" w:pos="2235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3C7E39">
        <w:rPr>
          <w:sz w:val="22"/>
          <w:szCs w:val="22"/>
        </w:rPr>
        <w:t xml:space="preserve">Zamawiający w trakcie realizacji postanowień przedmiotu umowy zobowiązuje się do bieżącej </w:t>
      </w:r>
      <w:r>
        <w:rPr>
          <w:sz w:val="22"/>
          <w:szCs w:val="22"/>
        </w:rPr>
        <w:br/>
      </w:r>
      <w:r w:rsidRPr="003C7E39">
        <w:rPr>
          <w:sz w:val="22"/>
          <w:szCs w:val="22"/>
        </w:rPr>
        <w:t xml:space="preserve">i stałej współpracy z Wykonawcą w celu zapewnienia wykonania przedmiotu umowy zgodnie z jej postanowieniami, w szczególności do informowania Wykonawcy o wszelkich wydarzeniach </w:t>
      </w:r>
      <w:r>
        <w:rPr>
          <w:sz w:val="22"/>
          <w:szCs w:val="22"/>
        </w:rPr>
        <w:br/>
      </w:r>
      <w:r w:rsidRPr="003C7E39">
        <w:rPr>
          <w:sz w:val="22"/>
          <w:szCs w:val="22"/>
        </w:rPr>
        <w:t>i okolicznościach mogących mieć znaczenie dla prawidłowego wykonania umowy.</w:t>
      </w:r>
      <w:r>
        <w:rPr>
          <w:sz w:val="22"/>
          <w:szCs w:val="22"/>
        </w:rPr>
        <w:t xml:space="preserve"> </w:t>
      </w:r>
      <w:r w:rsidRPr="003C7E39">
        <w:rPr>
          <w:sz w:val="22"/>
          <w:szCs w:val="22"/>
        </w:rPr>
        <w:t>Zamawiający zobowiązuje się do terminowego regulowania płatności przy zachowaniu ustalonych w umowie postanowień.</w:t>
      </w:r>
    </w:p>
    <w:p w14:paraId="5782C8B7" w14:textId="23EB2FD6" w:rsidR="00B37962" w:rsidRPr="00D06BCB" w:rsidRDefault="00B37962" w:rsidP="00B37962">
      <w:pPr>
        <w:numPr>
          <w:ilvl w:val="0"/>
          <w:numId w:val="61"/>
        </w:numPr>
        <w:tabs>
          <w:tab w:val="clear" w:pos="2235"/>
          <w:tab w:val="num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Wykonawca odpowiada względem Zamawiającego za szkody spowodowane w wyniku realizacji przedmiotu umowy. Strony ustalą okoliczności powstania szkody w protokole. Odmowa udziału </w:t>
      </w:r>
      <w:r w:rsidR="003C7E39">
        <w:rPr>
          <w:sz w:val="22"/>
          <w:szCs w:val="22"/>
        </w:rPr>
        <w:br/>
      </w:r>
      <w:r w:rsidRPr="00D06BCB">
        <w:rPr>
          <w:sz w:val="22"/>
          <w:szCs w:val="22"/>
        </w:rPr>
        <w:t>w protokolarnych czynnościach przez Wykonawcę powoduje uznanie, że nie kwestionuje on treści protokołu.</w:t>
      </w:r>
    </w:p>
    <w:p w14:paraId="4F5AF01E" w14:textId="7CC7BDFF" w:rsidR="00B37962" w:rsidRPr="00D06BCB" w:rsidRDefault="00B37962" w:rsidP="00B37962">
      <w:pPr>
        <w:numPr>
          <w:ilvl w:val="0"/>
          <w:numId w:val="61"/>
        </w:numPr>
        <w:tabs>
          <w:tab w:val="clear" w:pos="2235"/>
          <w:tab w:val="num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Wykonawca przez cały okres realizacji umowy winien posiadać aktualną polisę ubezpieczeniową (</w:t>
      </w:r>
      <w:r w:rsidRPr="00D06BCB">
        <w:rPr>
          <w:sz w:val="22"/>
          <w:szCs w:val="22"/>
          <w:u w:val="single"/>
        </w:rPr>
        <w:t xml:space="preserve">polisa stanowi </w:t>
      </w:r>
      <w:r w:rsidRPr="003C7E39">
        <w:rPr>
          <w:b/>
          <w:bCs/>
          <w:i/>
          <w:iCs/>
          <w:sz w:val="22"/>
          <w:szCs w:val="22"/>
          <w:u w:val="single"/>
        </w:rPr>
        <w:t xml:space="preserve">załącznik nr </w:t>
      </w:r>
      <w:r w:rsidR="003C7E39">
        <w:rPr>
          <w:b/>
          <w:bCs/>
          <w:i/>
          <w:iCs/>
          <w:sz w:val="22"/>
          <w:szCs w:val="22"/>
          <w:u w:val="single"/>
        </w:rPr>
        <w:t>3</w:t>
      </w:r>
      <w:r w:rsidRPr="003C7E39">
        <w:rPr>
          <w:b/>
          <w:bCs/>
          <w:i/>
          <w:iCs/>
          <w:sz w:val="22"/>
          <w:szCs w:val="22"/>
          <w:u w:val="single"/>
        </w:rPr>
        <w:t xml:space="preserve"> do umowy</w:t>
      </w:r>
      <w:r w:rsidRPr="00D06BCB">
        <w:rPr>
          <w:sz w:val="22"/>
          <w:szCs w:val="22"/>
        </w:rPr>
        <w:t xml:space="preserve">) na kwotę co najmniej </w:t>
      </w:r>
      <w:r w:rsidRPr="00D06BCB">
        <w:rPr>
          <w:sz w:val="22"/>
          <w:szCs w:val="22"/>
          <w:u w:val="single"/>
        </w:rPr>
        <w:t>50 000,00 złotych</w:t>
      </w:r>
      <w:r w:rsidRPr="00D06BCB">
        <w:rPr>
          <w:sz w:val="22"/>
          <w:szCs w:val="22"/>
        </w:rPr>
        <w:t xml:space="preserve">, w zakresie prowadzonej działalności gospodarczej, obejmującą m.in. </w:t>
      </w:r>
    </w:p>
    <w:p w14:paraId="6EBA8E5B" w14:textId="77777777" w:rsidR="00B37962" w:rsidRPr="00D06BCB" w:rsidRDefault="00B37962" w:rsidP="00B37962">
      <w:pPr>
        <w:numPr>
          <w:ilvl w:val="0"/>
          <w:numId w:val="62"/>
        </w:numPr>
        <w:tabs>
          <w:tab w:val="clear" w:pos="23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urządzenia, mienie ruchome związane z prowadzeniem usług – od zdarzeń losowych; </w:t>
      </w:r>
    </w:p>
    <w:p w14:paraId="05F422A3" w14:textId="77777777" w:rsidR="00B37962" w:rsidRPr="00D06BCB" w:rsidRDefault="00B37962" w:rsidP="00B37962">
      <w:pPr>
        <w:numPr>
          <w:ilvl w:val="0"/>
          <w:numId w:val="62"/>
        </w:numPr>
        <w:tabs>
          <w:tab w:val="clear" w:pos="23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odpowiedzialność cywilna za szkody oraz następstwa nieszczęśliwych wypadków dotyczące pracowników i osób trzecich powstałe w związku z prowadzonymi usługami, w tym także ruchem pojazdów mechanicznych. </w:t>
      </w:r>
    </w:p>
    <w:p w14:paraId="30ECD74E" w14:textId="77777777" w:rsidR="003C7E39" w:rsidRDefault="00B37962" w:rsidP="003C7E39">
      <w:pPr>
        <w:pStyle w:val="Akapitzlist"/>
        <w:numPr>
          <w:ilvl w:val="0"/>
          <w:numId w:val="61"/>
        </w:numPr>
        <w:tabs>
          <w:tab w:val="clear" w:pos="2235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3C7E39">
        <w:rPr>
          <w:sz w:val="22"/>
          <w:szCs w:val="22"/>
        </w:rPr>
        <w:t>Koszty ubezpieczenia ponosi Wykonawca.</w:t>
      </w:r>
    </w:p>
    <w:p w14:paraId="41CAEE5F" w14:textId="49933F36" w:rsidR="00B37962" w:rsidRPr="003C7E39" w:rsidRDefault="00B37962" w:rsidP="003C7E39">
      <w:pPr>
        <w:pStyle w:val="Akapitzlist"/>
        <w:numPr>
          <w:ilvl w:val="0"/>
          <w:numId w:val="61"/>
        </w:numPr>
        <w:suppressAutoHyphens/>
        <w:autoSpaceDE w:val="0"/>
        <w:spacing w:before="60" w:after="60"/>
        <w:ind w:left="284" w:hanging="284"/>
        <w:jc w:val="both"/>
        <w:rPr>
          <w:sz w:val="22"/>
          <w:szCs w:val="22"/>
        </w:rPr>
      </w:pPr>
      <w:r w:rsidRPr="003C7E39">
        <w:rPr>
          <w:sz w:val="22"/>
          <w:szCs w:val="22"/>
        </w:rPr>
        <w:t>W przypadku utraty ważności dokument ubezpieczenia, Wykonawca zobowiązany jest do natychmiastowego powiadomienia o tym fakcie Zamawiającego i przedłożenia aktualnego dokumentu. W przypadku nie przedłużenia ważności dokumentu lub nie przełożenia aktualnego, Zamawiającemu służy prawo odstąpienia od niezrealizowanej części umowy i naliczenia kar umownych zgodnie z § 9.</w:t>
      </w:r>
    </w:p>
    <w:p w14:paraId="21277E92" w14:textId="77777777" w:rsidR="00B37962" w:rsidRPr="00D06BCB" w:rsidRDefault="00B37962" w:rsidP="00B37962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6</w:t>
      </w:r>
    </w:p>
    <w:p w14:paraId="3FF85E18" w14:textId="77777777" w:rsidR="00F4336A" w:rsidRPr="00EF463D" w:rsidRDefault="00F4336A" w:rsidP="00F4336A">
      <w:pPr>
        <w:numPr>
          <w:ilvl w:val="0"/>
          <w:numId w:val="103"/>
        </w:numPr>
        <w:suppressAutoHyphens/>
        <w:spacing w:after="0"/>
        <w:ind w:left="284" w:hanging="284"/>
        <w:rPr>
          <w:sz w:val="22"/>
          <w:szCs w:val="22"/>
        </w:rPr>
      </w:pPr>
      <w:r w:rsidRPr="00EF463D">
        <w:rPr>
          <w:sz w:val="22"/>
          <w:szCs w:val="22"/>
        </w:rPr>
        <w:t>Zmiany treści niniejszej umowy mogą nastąpić za zgodą obu stron, wyrażoną w</w:t>
      </w:r>
      <w:r>
        <w:rPr>
          <w:sz w:val="22"/>
          <w:szCs w:val="22"/>
        </w:rPr>
        <w:t xml:space="preserve"> </w:t>
      </w:r>
      <w:r w:rsidRPr="00EF463D">
        <w:rPr>
          <w:sz w:val="22"/>
          <w:szCs w:val="22"/>
        </w:rPr>
        <w:t>formie pisemnego aneksu pod rygorem nieważności.</w:t>
      </w:r>
    </w:p>
    <w:p w14:paraId="363E9E1A" w14:textId="4F86F070" w:rsidR="00F4336A" w:rsidRPr="00EF463D" w:rsidRDefault="00F4336A" w:rsidP="00F4336A">
      <w:pPr>
        <w:numPr>
          <w:ilvl w:val="0"/>
          <w:numId w:val="103"/>
        </w:numPr>
        <w:suppressAutoHyphens/>
        <w:spacing w:after="0"/>
        <w:ind w:left="284" w:hanging="284"/>
        <w:rPr>
          <w:sz w:val="22"/>
          <w:szCs w:val="22"/>
        </w:rPr>
      </w:pPr>
      <w:r w:rsidRPr="00EF463D">
        <w:rPr>
          <w:sz w:val="22"/>
          <w:szCs w:val="22"/>
        </w:rPr>
        <w:t xml:space="preserve">Zamawiający przewiduje możliwość wprowadzenia zmian do treści zawartej umowy, w tym </w:t>
      </w:r>
      <w:r>
        <w:rPr>
          <w:sz w:val="22"/>
          <w:szCs w:val="22"/>
        </w:rPr>
        <w:br/>
      </w:r>
      <w:r w:rsidRPr="00EF463D">
        <w:rPr>
          <w:sz w:val="22"/>
          <w:szCs w:val="22"/>
        </w:rPr>
        <w:t>w następującym zakresie:</w:t>
      </w:r>
    </w:p>
    <w:p w14:paraId="1B442E0E" w14:textId="77777777" w:rsidR="00F4336A" w:rsidRPr="00EF463D" w:rsidRDefault="00F4336A" w:rsidP="00F4336A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>wystąpienia uzasadnionych okoliczności, niemożliwych do przewidzenia przed zawarciem umowy,</w:t>
      </w:r>
    </w:p>
    <w:p w14:paraId="21A78410" w14:textId="77777777" w:rsidR="00F4336A" w:rsidRPr="00EF463D" w:rsidRDefault="00F4336A" w:rsidP="00F4336A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>zmiany podwykonawstwa w porównaniu do wskazanego w ofercie Wykonawcy, za</w:t>
      </w:r>
      <w:r>
        <w:rPr>
          <w:sz w:val="22"/>
          <w:szCs w:val="22"/>
        </w:rPr>
        <w:t xml:space="preserve"> </w:t>
      </w:r>
      <w:r w:rsidRPr="00EF463D">
        <w:rPr>
          <w:sz w:val="22"/>
          <w:szCs w:val="22"/>
        </w:rPr>
        <w:t>uprzednią zgodą Zamawiającego,</w:t>
      </w:r>
    </w:p>
    <w:p w14:paraId="32821D66" w14:textId="06C2DD78" w:rsidR="00F4336A" w:rsidRPr="00EF463D" w:rsidRDefault="00F4336A" w:rsidP="00F4336A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 xml:space="preserve">zmian dokonanych w celu dostosowania postanowień umowy do zaistniałego stanu prawnego </w:t>
      </w:r>
      <w:r w:rsidRPr="00AE2E4B">
        <w:rPr>
          <w:spacing w:val="-6"/>
          <w:sz w:val="22"/>
          <w:szCs w:val="22"/>
        </w:rPr>
        <w:t>lub faktycznego, na skutek zmiany powszechnie obowiązujących przepisów prawa lub wynikających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EF463D">
        <w:rPr>
          <w:sz w:val="22"/>
          <w:szCs w:val="22"/>
        </w:rPr>
        <w:t>z prawomocnych orzeczeń lub ostatecznych aktów administracyjnych właściwych organów,</w:t>
      </w:r>
    </w:p>
    <w:p w14:paraId="44AEA5C0" w14:textId="77777777" w:rsidR="00F4336A" w:rsidRPr="00AE2E4B" w:rsidRDefault="00F4336A" w:rsidP="00F4336A">
      <w:pPr>
        <w:pStyle w:val="Akapitzlist"/>
        <w:numPr>
          <w:ilvl w:val="0"/>
          <w:numId w:val="104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>ceny, na skutek zmiany obowiązującej stawki podatku od towarów i usług VAT lub innych zmian w przepisach podatkowych, o ile okoliczności te powodują konieczność zmiany ceny, przy czyn cena netto jest stała – jeżeli zmiany te będą miały wpływ na koszty wykonania przedmiotu umowy przez Wykonawcę</w:t>
      </w:r>
      <w:r w:rsidRPr="00AE2E4B">
        <w:rPr>
          <w:sz w:val="22"/>
          <w:szCs w:val="22"/>
        </w:rPr>
        <w:t>.</w:t>
      </w:r>
    </w:p>
    <w:p w14:paraId="1C399924" w14:textId="77777777" w:rsidR="00F4336A" w:rsidRDefault="00F4336A">
      <w:pPr>
        <w:spacing w:after="160" w:line="259" w:lineRule="auto"/>
        <w:ind w:left="0" w:firstLine="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14:paraId="32071F0C" w14:textId="61C9F7F0" w:rsidR="00F4336A" w:rsidRPr="00EF463D" w:rsidRDefault="00F4336A" w:rsidP="00F4336A">
      <w:pPr>
        <w:pStyle w:val="Akapitzlist"/>
        <w:numPr>
          <w:ilvl w:val="0"/>
          <w:numId w:val="103"/>
        </w:numPr>
        <w:suppressAutoHyphens/>
        <w:ind w:left="284" w:hanging="284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lastRenderedPageBreak/>
        <w:t>Nie stanowi zmiany umowy:</w:t>
      </w:r>
    </w:p>
    <w:p w14:paraId="41F4303B" w14:textId="32AA6883" w:rsidR="00B37962" w:rsidRPr="00F4336A" w:rsidRDefault="00F4336A" w:rsidP="00F4336A">
      <w:pPr>
        <w:pStyle w:val="Akapitzlist"/>
        <w:numPr>
          <w:ilvl w:val="0"/>
          <w:numId w:val="105"/>
        </w:numPr>
        <w:suppressAutoHyphens/>
        <w:ind w:left="567" w:hanging="283"/>
        <w:contextualSpacing w:val="0"/>
        <w:jc w:val="both"/>
        <w:rPr>
          <w:sz w:val="22"/>
          <w:szCs w:val="22"/>
        </w:rPr>
      </w:pPr>
      <w:r w:rsidRPr="00EF463D">
        <w:rPr>
          <w:sz w:val="22"/>
          <w:szCs w:val="22"/>
        </w:rPr>
        <w:t xml:space="preserve">zmiana adresów, adresów email, numerów telefonów, osób wskazanych w § </w:t>
      </w:r>
      <w:r>
        <w:rPr>
          <w:sz w:val="22"/>
          <w:szCs w:val="22"/>
        </w:rPr>
        <w:t>2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t>pkt</w:t>
      </w:r>
      <w:r w:rsidRPr="00EF463D">
        <w:rPr>
          <w:sz w:val="22"/>
          <w:szCs w:val="22"/>
        </w:rPr>
        <w:t xml:space="preserve"> 2</w:t>
      </w:r>
      <w:r>
        <w:rPr>
          <w:sz w:val="22"/>
          <w:szCs w:val="22"/>
        </w:rPr>
        <w:t xml:space="preserve"> i </w:t>
      </w:r>
      <w:r w:rsidRPr="00EF463D">
        <w:rPr>
          <w:sz w:val="22"/>
          <w:szCs w:val="22"/>
        </w:rPr>
        <w:t xml:space="preserve">§ </w:t>
      </w:r>
      <w:r>
        <w:rPr>
          <w:sz w:val="22"/>
          <w:szCs w:val="22"/>
        </w:rPr>
        <w:t>4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t>pkt</w:t>
      </w:r>
      <w:r w:rsidRPr="00EF463D">
        <w:rPr>
          <w:sz w:val="22"/>
          <w:szCs w:val="22"/>
        </w:rPr>
        <w:t xml:space="preserve"> </w:t>
      </w:r>
      <w:r>
        <w:rPr>
          <w:sz w:val="22"/>
          <w:szCs w:val="22"/>
        </w:rPr>
        <w:t>1.</w:t>
      </w:r>
    </w:p>
    <w:p w14:paraId="4FEB14FC" w14:textId="77777777" w:rsidR="00B37962" w:rsidRPr="00D06BCB" w:rsidRDefault="00B37962" w:rsidP="00F4336A">
      <w:pPr>
        <w:widowControl w:val="0"/>
        <w:suppressAutoHyphens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7</w:t>
      </w:r>
    </w:p>
    <w:p w14:paraId="0890E151" w14:textId="77777777" w:rsidR="00B37962" w:rsidRPr="00D06BCB" w:rsidRDefault="00B37962" w:rsidP="00B37962">
      <w:pPr>
        <w:autoSpaceDE w:val="0"/>
        <w:autoSpaceDN w:val="0"/>
        <w:adjustRightInd w:val="0"/>
        <w:spacing w:before="60" w:after="6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Umowa będzie realizowana w terminach:</w:t>
      </w:r>
    </w:p>
    <w:p w14:paraId="392084C4" w14:textId="030D307F" w:rsidR="00B37962" w:rsidRPr="00D06BCB" w:rsidRDefault="00B37962" w:rsidP="00B37962">
      <w:pPr>
        <w:numPr>
          <w:ilvl w:val="0"/>
          <w:numId w:val="70"/>
        </w:numPr>
        <w:autoSpaceDE w:val="0"/>
        <w:autoSpaceDN w:val="0"/>
        <w:adjustRightInd w:val="0"/>
        <w:spacing w:before="60" w:after="6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sezon 202</w:t>
      </w:r>
      <w:r w:rsidR="00410B68">
        <w:rPr>
          <w:sz w:val="22"/>
          <w:szCs w:val="22"/>
        </w:rPr>
        <w:t>4</w:t>
      </w:r>
      <w:r w:rsidRPr="00D06BCB">
        <w:rPr>
          <w:sz w:val="22"/>
          <w:szCs w:val="22"/>
        </w:rPr>
        <w:t>/202</w:t>
      </w:r>
      <w:r w:rsidR="00410B68">
        <w:rPr>
          <w:sz w:val="22"/>
          <w:szCs w:val="22"/>
        </w:rPr>
        <w:t>5</w:t>
      </w:r>
      <w:r w:rsidRPr="00D06BCB">
        <w:rPr>
          <w:sz w:val="22"/>
          <w:szCs w:val="22"/>
        </w:rPr>
        <w:t xml:space="preserve"> - od dnia podpisania umowy do dnia 30.0</w:t>
      </w:r>
      <w:r w:rsidR="00410B68">
        <w:rPr>
          <w:sz w:val="22"/>
          <w:szCs w:val="22"/>
        </w:rPr>
        <w:t>4</w:t>
      </w:r>
      <w:r w:rsidRPr="00D06BCB">
        <w:rPr>
          <w:sz w:val="22"/>
          <w:szCs w:val="22"/>
        </w:rPr>
        <w:t>.202</w:t>
      </w:r>
      <w:r w:rsidR="00410B68">
        <w:rPr>
          <w:sz w:val="22"/>
          <w:szCs w:val="22"/>
        </w:rPr>
        <w:t>5</w:t>
      </w:r>
      <w:r w:rsidRPr="00D06BCB">
        <w:rPr>
          <w:sz w:val="22"/>
          <w:szCs w:val="22"/>
        </w:rPr>
        <w:t xml:space="preserve"> r.</w:t>
      </w:r>
    </w:p>
    <w:p w14:paraId="1663AA55" w14:textId="77777777" w:rsidR="00B37962" w:rsidRPr="00D06BCB" w:rsidRDefault="00B37962" w:rsidP="00F4336A">
      <w:pPr>
        <w:autoSpaceDE w:val="0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8</w:t>
      </w:r>
    </w:p>
    <w:p w14:paraId="088A4E28" w14:textId="77777777" w:rsidR="00B37962" w:rsidRPr="00D06BCB" w:rsidRDefault="00B37962" w:rsidP="00B37962">
      <w:pPr>
        <w:widowControl w:val="0"/>
        <w:numPr>
          <w:ilvl w:val="1"/>
          <w:numId w:val="68"/>
        </w:numPr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Wartość niniejszej umowy, stanowi całkowita cena zapłacona Wykonawcy za realizację usługi </w:t>
      </w:r>
      <w:r w:rsidRPr="00D06BCB">
        <w:rPr>
          <w:sz w:val="22"/>
          <w:szCs w:val="22"/>
        </w:rPr>
        <w:br/>
      </w:r>
      <w:r w:rsidRPr="00D06BCB">
        <w:rPr>
          <w:spacing w:val="-6"/>
          <w:sz w:val="22"/>
          <w:szCs w:val="22"/>
        </w:rPr>
        <w:t>z uwzględnieniem wszystkich kosztów i składników związanych z wykonaniem przedmiotu zamówienia</w:t>
      </w:r>
      <w:r w:rsidRPr="00D06BCB">
        <w:rPr>
          <w:sz w:val="22"/>
          <w:szCs w:val="22"/>
        </w:rPr>
        <w:t xml:space="preserve"> oraz warunkami stawianymi przez Zamawiającego. Wartość tę określa się na podstawie iloczynu wartości jednej roboczogodziny i liczby godzin świadczenia usługi.</w:t>
      </w:r>
    </w:p>
    <w:p w14:paraId="3CE50EC0" w14:textId="37509F80" w:rsidR="00B37962" w:rsidRPr="00D06BCB" w:rsidRDefault="00B37962" w:rsidP="00B37962">
      <w:pPr>
        <w:widowControl w:val="0"/>
        <w:numPr>
          <w:ilvl w:val="1"/>
          <w:numId w:val="68"/>
        </w:numPr>
        <w:suppressAutoHyphens/>
        <w:spacing w:before="60" w:after="60"/>
        <w:ind w:left="284" w:hanging="284"/>
        <w:rPr>
          <w:rStyle w:val="FontStyle32"/>
        </w:rPr>
      </w:pPr>
      <w:r w:rsidRPr="00D06BCB">
        <w:rPr>
          <w:sz w:val="22"/>
          <w:szCs w:val="22"/>
        </w:rPr>
        <w:t xml:space="preserve">Liczba godzin świadczenia usług liczona jest na podstawie czasu wysłania informacji </w:t>
      </w:r>
      <w:proofErr w:type="spellStart"/>
      <w:r w:rsidRPr="00D06BCB">
        <w:rPr>
          <w:sz w:val="22"/>
          <w:szCs w:val="22"/>
        </w:rPr>
        <w:t>sms-em</w:t>
      </w:r>
      <w:proofErr w:type="spellEnd"/>
      <w:r w:rsidRPr="00D06BCB">
        <w:rPr>
          <w:sz w:val="22"/>
          <w:szCs w:val="22"/>
        </w:rPr>
        <w:t xml:space="preserve"> </w:t>
      </w:r>
      <w:r w:rsidRPr="00D06BCB">
        <w:rPr>
          <w:sz w:val="22"/>
          <w:szCs w:val="22"/>
        </w:rPr>
        <w:br/>
        <w:t xml:space="preserve">o rozpoczęciu świadczenia i zakończeniu świadczenia usługi z dokładnością do 1 minuty – </w:t>
      </w:r>
      <w:r w:rsidRPr="00D06BCB">
        <w:rPr>
          <w:sz w:val="22"/>
          <w:szCs w:val="22"/>
          <w:u w:val="single"/>
        </w:rPr>
        <w:t>przy czym c</w:t>
      </w:r>
      <w:r w:rsidR="009A035F">
        <w:rPr>
          <w:sz w:val="22"/>
          <w:szCs w:val="22"/>
          <w:u w:val="single"/>
        </w:rPr>
        <w:t>zas</w:t>
      </w:r>
      <w:r w:rsidRPr="00D06BCB">
        <w:rPr>
          <w:rStyle w:val="FontStyle32"/>
          <w:u w:val="single"/>
        </w:rPr>
        <w:t xml:space="preserve"> świadczenia usługi nie obejmuje czasu dojazdu na i z miejsca świadczenia usługi</w:t>
      </w:r>
      <w:r w:rsidRPr="00D06BCB">
        <w:rPr>
          <w:rStyle w:val="FontStyle32"/>
        </w:rPr>
        <w:t>.</w:t>
      </w:r>
    </w:p>
    <w:p w14:paraId="3A73BAC2" w14:textId="77777777" w:rsidR="00B37962" w:rsidRPr="009A035F" w:rsidRDefault="00B37962" w:rsidP="009A035F">
      <w:pPr>
        <w:widowControl w:val="0"/>
        <w:numPr>
          <w:ilvl w:val="1"/>
          <w:numId w:val="68"/>
        </w:numPr>
        <w:suppressAutoHyphens/>
        <w:spacing w:before="120" w:after="60"/>
        <w:ind w:left="284" w:hanging="284"/>
        <w:rPr>
          <w:b/>
          <w:bCs/>
          <w:sz w:val="22"/>
          <w:szCs w:val="22"/>
        </w:rPr>
      </w:pPr>
      <w:r w:rsidRPr="009A035F">
        <w:rPr>
          <w:b/>
          <w:bCs/>
          <w:sz w:val="22"/>
          <w:szCs w:val="22"/>
        </w:rPr>
        <w:t xml:space="preserve">Cena za jedną roboczogodzinę wykonania usługi wynosi .........................................brutto, w tym podatek VAT .....%. </w:t>
      </w:r>
    </w:p>
    <w:p w14:paraId="04D08A9C" w14:textId="77777777" w:rsidR="00B37962" w:rsidRPr="00D06BCB" w:rsidRDefault="00B37962" w:rsidP="00B37962">
      <w:pPr>
        <w:pStyle w:val="Tekstpodstawowy"/>
        <w:widowControl w:val="0"/>
        <w:numPr>
          <w:ilvl w:val="0"/>
          <w:numId w:val="60"/>
        </w:numPr>
        <w:tabs>
          <w:tab w:val="clear" w:pos="1440"/>
          <w:tab w:val="num" w:pos="284"/>
        </w:tabs>
        <w:suppressAutoHyphens/>
        <w:spacing w:before="12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Cena określona w ust. 3 obejmuje wszystkie koszty związane z wykonywaniem przedmiotu umowy i jest stała przez okres obowiązywania umowy.</w:t>
      </w:r>
    </w:p>
    <w:p w14:paraId="4F6225E3" w14:textId="77777777" w:rsidR="00B37962" w:rsidRPr="00D06BCB" w:rsidRDefault="00B37962" w:rsidP="00B37962">
      <w:pPr>
        <w:widowControl w:val="0"/>
        <w:numPr>
          <w:ilvl w:val="0"/>
          <w:numId w:val="60"/>
        </w:numPr>
        <w:tabs>
          <w:tab w:val="clear" w:pos="1440"/>
          <w:tab w:val="num" w:pos="284"/>
          <w:tab w:val="num" w:pos="360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Rozliczenie wykonania przedmiotu umowy będzie następowało w okresie miesięcznym.</w:t>
      </w:r>
    </w:p>
    <w:p w14:paraId="03545D8B" w14:textId="50B7B4DB" w:rsidR="00B37962" w:rsidRPr="00D06BCB" w:rsidRDefault="00B37962" w:rsidP="00B37962">
      <w:pPr>
        <w:numPr>
          <w:ilvl w:val="0"/>
          <w:numId w:val="60"/>
        </w:numPr>
        <w:tabs>
          <w:tab w:val="clear" w:pos="1440"/>
          <w:tab w:val="num" w:pos="28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Zapłata należności za faktycznie wykonany przedmiot umowy nastąpi każdorazowo w formie polecenia przelewu z rachunku Zamawiającego </w:t>
      </w:r>
      <w:r w:rsidRPr="00D06BCB">
        <w:rPr>
          <w:b/>
          <w:sz w:val="22"/>
          <w:szCs w:val="22"/>
        </w:rPr>
        <w:t xml:space="preserve">na rachunek bankowy Wykonawcy </w:t>
      </w:r>
      <w:r w:rsidRPr="00D06BCB">
        <w:rPr>
          <w:b/>
          <w:spacing w:val="-4"/>
          <w:sz w:val="22"/>
          <w:szCs w:val="22"/>
        </w:rPr>
        <w:t>………..… …………………………..</w:t>
      </w:r>
      <w:r w:rsidRPr="00D06BCB">
        <w:rPr>
          <w:i/>
          <w:spacing w:val="-4"/>
          <w:sz w:val="22"/>
          <w:szCs w:val="22"/>
        </w:rPr>
        <w:t xml:space="preserve"> </w:t>
      </w:r>
      <w:r w:rsidRPr="00D06BCB">
        <w:rPr>
          <w:spacing w:val="-4"/>
          <w:sz w:val="22"/>
          <w:szCs w:val="22"/>
        </w:rPr>
        <w:t>umieszczony na fakturze w terminie do 30 dni kalendarzowych</w:t>
      </w:r>
      <w:r w:rsidRPr="00D06BCB">
        <w:rPr>
          <w:sz w:val="22"/>
          <w:szCs w:val="22"/>
        </w:rPr>
        <w:t xml:space="preserve"> od daty otrzymania przez Zamawiającego faktury wraz </w:t>
      </w:r>
      <w:r w:rsidRPr="009A035F">
        <w:rPr>
          <w:b/>
          <w:bCs/>
          <w:sz w:val="22"/>
          <w:szCs w:val="22"/>
        </w:rPr>
        <w:t xml:space="preserve">z dziennikiem pracy sprzętu o </w:t>
      </w:r>
      <w:r w:rsidR="009A035F" w:rsidRPr="009A035F">
        <w:rPr>
          <w:b/>
          <w:bCs/>
          <w:sz w:val="22"/>
          <w:szCs w:val="22"/>
        </w:rPr>
        <w:t>którym</w:t>
      </w:r>
      <w:r w:rsidRPr="009A035F">
        <w:rPr>
          <w:b/>
          <w:bCs/>
          <w:sz w:val="22"/>
          <w:szCs w:val="22"/>
        </w:rPr>
        <w:t xml:space="preserve"> mowa </w:t>
      </w:r>
      <w:r w:rsidR="008F1A78">
        <w:rPr>
          <w:b/>
          <w:bCs/>
          <w:sz w:val="22"/>
          <w:szCs w:val="22"/>
        </w:rPr>
        <w:br/>
      </w:r>
      <w:r w:rsidRPr="009A035F">
        <w:rPr>
          <w:b/>
          <w:bCs/>
          <w:sz w:val="22"/>
          <w:szCs w:val="22"/>
        </w:rPr>
        <w:t xml:space="preserve">w § 2 </w:t>
      </w:r>
      <w:r w:rsidR="009A035F" w:rsidRPr="009A035F">
        <w:rPr>
          <w:b/>
          <w:bCs/>
          <w:sz w:val="22"/>
          <w:szCs w:val="22"/>
        </w:rPr>
        <w:t>pkt</w:t>
      </w:r>
      <w:r w:rsidRPr="009A035F">
        <w:rPr>
          <w:b/>
          <w:bCs/>
          <w:sz w:val="22"/>
          <w:szCs w:val="22"/>
        </w:rPr>
        <w:t xml:space="preserve"> 3 </w:t>
      </w:r>
      <w:r w:rsidR="009A035F" w:rsidRPr="009A035F">
        <w:rPr>
          <w:b/>
          <w:bCs/>
          <w:sz w:val="22"/>
          <w:szCs w:val="22"/>
        </w:rPr>
        <w:t>p</w:t>
      </w:r>
      <w:r w:rsidRPr="009A035F">
        <w:rPr>
          <w:b/>
          <w:bCs/>
          <w:sz w:val="22"/>
          <w:szCs w:val="22"/>
        </w:rPr>
        <w:t>pkt 5.</w:t>
      </w:r>
    </w:p>
    <w:p w14:paraId="56955C6F" w14:textId="77777777" w:rsidR="00B37962" w:rsidRPr="00D06BCB" w:rsidRDefault="00B37962" w:rsidP="00B37962">
      <w:pPr>
        <w:numPr>
          <w:ilvl w:val="0"/>
          <w:numId w:val="60"/>
        </w:numPr>
        <w:tabs>
          <w:tab w:val="clear" w:pos="1440"/>
          <w:tab w:val="num" w:pos="28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Wykonawca zobowiązany jest do wystawiana faktury za wykonanie przedmiotu umowy za okresy miesięczne w terminie do 10 – tego dnia każdego miesiąca, za poprzedni miesiąc.</w:t>
      </w:r>
    </w:p>
    <w:p w14:paraId="3B07FE58" w14:textId="772F39B0" w:rsidR="00B37962" w:rsidRPr="00D06BCB" w:rsidRDefault="00B37962" w:rsidP="00B37962">
      <w:pPr>
        <w:numPr>
          <w:ilvl w:val="0"/>
          <w:numId w:val="60"/>
        </w:numPr>
        <w:tabs>
          <w:tab w:val="clear" w:pos="1440"/>
          <w:tab w:val="num" w:pos="284"/>
        </w:tabs>
        <w:suppressAutoHyphens/>
        <w:autoSpaceDE w:val="0"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Wykonawca </w:t>
      </w:r>
      <w:r w:rsidR="009A035F" w:rsidRPr="00D06BCB">
        <w:rPr>
          <w:sz w:val="22"/>
          <w:szCs w:val="22"/>
        </w:rPr>
        <w:t>zobowiązany</w:t>
      </w:r>
      <w:r w:rsidRPr="00D06BCB">
        <w:rPr>
          <w:sz w:val="22"/>
          <w:szCs w:val="22"/>
        </w:rPr>
        <w:t xml:space="preserve"> jest do wystawienia faktury zgodnie z </w:t>
      </w:r>
      <w:r w:rsidR="009A035F" w:rsidRPr="00D06BCB">
        <w:rPr>
          <w:sz w:val="22"/>
          <w:szCs w:val="22"/>
        </w:rPr>
        <w:t>obowiązującymi</w:t>
      </w:r>
      <w:r w:rsidRPr="00D06BCB">
        <w:rPr>
          <w:sz w:val="22"/>
          <w:szCs w:val="22"/>
        </w:rPr>
        <w:t xml:space="preserve"> przepisami. Faktura winna zawierać poniższe dane:</w:t>
      </w:r>
    </w:p>
    <w:p w14:paraId="3CB555A7" w14:textId="77777777" w:rsidR="00B37962" w:rsidRPr="009A035F" w:rsidRDefault="00B37962" w:rsidP="009A035F">
      <w:pPr>
        <w:autoSpaceDE w:val="0"/>
        <w:spacing w:after="0"/>
        <w:ind w:left="426" w:firstLine="0"/>
        <w:rPr>
          <w:sz w:val="22"/>
          <w:szCs w:val="22"/>
        </w:rPr>
      </w:pPr>
      <w:r w:rsidRPr="009A035F">
        <w:rPr>
          <w:b/>
          <w:bCs/>
          <w:sz w:val="22"/>
          <w:szCs w:val="22"/>
        </w:rPr>
        <w:t>Nabywca:</w:t>
      </w:r>
      <w:r w:rsidRPr="009A035F">
        <w:rPr>
          <w:sz w:val="22"/>
          <w:szCs w:val="22"/>
        </w:rPr>
        <w:t xml:space="preserve"> Gmina Płużnica, Płużnica 60, 87 - 214 Płużnica, NIP 878 175 14 31</w:t>
      </w:r>
    </w:p>
    <w:p w14:paraId="13A3BFC9" w14:textId="77777777" w:rsidR="00B37962" w:rsidRPr="009A035F" w:rsidRDefault="00B37962" w:rsidP="009A035F">
      <w:pPr>
        <w:spacing w:before="60" w:after="60"/>
        <w:ind w:left="426" w:firstLine="0"/>
        <w:rPr>
          <w:noProof/>
          <w:sz w:val="22"/>
          <w:szCs w:val="22"/>
        </w:rPr>
      </w:pPr>
      <w:r w:rsidRPr="009A035F">
        <w:rPr>
          <w:b/>
          <w:bCs/>
          <w:sz w:val="22"/>
          <w:szCs w:val="22"/>
        </w:rPr>
        <w:t>Odbiorca:</w:t>
      </w:r>
      <w:r w:rsidRPr="009A035F">
        <w:rPr>
          <w:sz w:val="22"/>
          <w:szCs w:val="22"/>
        </w:rPr>
        <w:t xml:space="preserve"> Gmina Płużnica, Płużnica 60, 87 - 214 Płużnica</w:t>
      </w:r>
      <w:r w:rsidRPr="009A035F">
        <w:rPr>
          <w:noProof/>
          <w:sz w:val="22"/>
          <w:szCs w:val="22"/>
        </w:rPr>
        <w:t>.</w:t>
      </w:r>
    </w:p>
    <w:p w14:paraId="0243C404" w14:textId="46BEEBFC" w:rsidR="009A035F" w:rsidRPr="009A035F" w:rsidRDefault="009A035F" w:rsidP="009A035F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9A035F">
        <w:rPr>
          <w:sz w:val="22"/>
          <w:szCs w:val="22"/>
        </w:rPr>
        <w:t xml:space="preserve">Wynagrodzenie Wykonawcy płatne będzie w terminie </w:t>
      </w:r>
      <w:r w:rsidRPr="009A035F">
        <w:rPr>
          <w:b/>
          <w:bCs/>
          <w:sz w:val="22"/>
          <w:szCs w:val="22"/>
        </w:rPr>
        <w:t>do 30 dni</w:t>
      </w:r>
      <w:r w:rsidRPr="009A035F">
        <w:rPr>
          <w:sz w:val="22"/>
          <w:szCs w:val="22"/>
        </w:rPr>
        <w:t xml:space="preserve"> od daty doręczenia do siedziby Płatnika prawidłowo wystawionej faktury wraz z dokumentami rozliczeniowymi, na rachunek bankowy wskazany na fakturze, a Wykonawca oświadcza, że konto to jest zgodne z wykazem prowadzonym na podstawie art. 96b ust. 2 ustawy z dnia 11 marca 2004 r. o podatku od towarów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 xml:space="preserve">i usług (Dz. U. z 2023 r. poz. 1570 ze zm.) tj.: jego rachunek bankowy służący do obsługi płatności wynikających z niniejszej umowy jest zarejestrowany w rejestrze podatników VAT prowadzonym przez Krajową Administrację Skarbową. </w:t>
      </w:r>
    </w:p>
    <w:p w14:paraId="7CC38C04" w14:textId="486435D0" w:rsidR="009A035F" w:rsidRPr="009A035F" w:rsidRDefault="009A035F" w:rsidP="009A035F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 xml:space="preserve">Termin zapłaty uważa się za dotrzymany, gdy Zamawiający poleci swojemu bankowi przekazać na rachunek bankowy Wykonawcy wskazany w fakturze, należną kwotę w terminie, o którym mowa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 xml:space="preserve">w </w:t>
      </w:r>
      <w:r>
        <w:rPr>
          <w:sz w:val="22"/>
          <w:szCs w:val="22"/>
        </w:rPr>
        <w:t>pkt</w:t>
      </w:r>
      <w:r w:rsidRPr="009A035F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Pr="009A035F">
        <w:rPr>
          <w:sz w:val="22"/>
          <w:szCs w:val="22"/>
        </w:rPr>
        <w:t>.</w:t>
      </w:r>
    </w:p>
    <w:p w14:paraId="74DF68FE" w14:textId="77777777" w:rsidR="009A035F" w:rsidRPr="009A035F" w:rsidRDefault="009A035F" w:rsidP="009A035F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 przypadku błędnie wystawionej faktury, termin płatności liczony będzie od daty otrzymania faktury korygującej.</w:t>
      </w:r>
    </w:p>
    <w:p w14:paraId="39CBCCA3" w14:textId="77777777" w:rsidR="009A035F" w:rsidRPr="009A035F" w:rsidRDefault="009A035F" w:rsidP="009A035F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 przypadku, gdy Wykonawca wystawi fakturę wadliwą zobowiązuje się on do wyrównania Zamawiającemu szkody powstałej w wyniku ustalenia zobowiązania podatkowego wraz z odsetkami nałożonymi na Zamawiającego przez organ skarbowy w kwotach wynikających z doręczonych decyzji.</w:t>
      </w:r>
    </w:p>
    <w:p w14:paraId="0B471BD0" w14:textId="61A4A295" w:rsidR="009A035F" w:rsidRPr="009A035F" w:rsidRDefault="009A035F" w:rsidP="00A420A1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Wykonawca oświadcza, że rachunek bankowy Wykonawcy, służący do rozliczenia Przedmiotu Umowy spełnia wymogi na potrzeby mechanizmu podzielonej płatności (</w:t>
      </w:r>
      <w:proofErr w:type="spellStart"/>
      <w:r w:rsidRPr="009A035F">
        <w:rPr>
          <w:sz w:val="22"/>
          <w:szCs w:val="22"/>
        </w:rPr>
        <w:t>split</w:t>
      </w:r>
      <w:proofErr w:type="spellEnd"/>
      <w:r w:rsidRPr="009A035F">
        <w:rPr>
          <w:sz w:val="22"/>
          <w:szCs w:val="22"/>
        </w:rPr>
        <w:t xml:space="preserve"> </w:t>
      </w:r>
      <w:proofErr w:type="spellStart"/>
      <w:r w:rsidRPr="009A035F">
        <w:rPr>
          <w:sz w:val="22"/>
          <w:szCs w:val="22"/>
        </w:rPr>
        <w:t>payment</w:t>
      </w:r>
      <w:proofErr w:type="spellEnd"/>
      <w:r w:rsidRPr="009A035F">
        <w:rPr>
          <w:sz w:val="22"/>
          <w:szCs w:val="22"/>
        </w:rPr>
        <w:t xml:space="preserve">), tzn. że do </w:t>
      </w:r>
      <w:r w:rsidRPr="009A035F">
        <w:rPr>
          <w:sz w:val="22"/>
          <w:szCs w:val="22"/>
        </w:rPr>
        <w:lastRenderedPageBreak/>
        <w:t xml:space="preserve">ww. rachunku bankowego jest przypisany rachunek VAT a faktura (w przypadku gdy towary lub usługi będące Przedmiotem umowy znajdują się na liście określonej w załączniku nr 15 do ustawy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>z dnia 11 marca 2004 r. o podatku od towarów i usług) będzie zawierać specjalne oznaczenie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>w postaci zapisu: „mechanizm podzielonej płatności”, a także spełniać będzie inne warunki określone w powszechnie obowiązujących przepisach w tym zakresie.</w:t>
      </w:r>
    </w:p>
    <w:p w14:paraId="4202AFD6" w14:textId="77777777" w:rsidR="009A035F" w:rsidRPr="009A035F" w:rsidRDefault="009A035F" w:rsidP="009A035F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Zamawiający oświadcza, że płatności za wszystkie faktury realizuje z zastosowaniem mechanizmu podzielonej płatności (</w:t>
      </w:r>
      <w:proofErr w:type="spellStart"/>
      <w:r w:rsidRPr="009A035F">
        <w:rPr>
          <w:sz w:val="22"/>
          <w:szCs w:val="22"/>
        </w:rPr>
        <w:t>split</w:t>
      </w:r>
      <w:proofErr w:type="spellEnd"/>
      <w:r w:rsidRPr="009A035F">
        <w:rPr>
          <w:sz w:val="22"/>
          <w:szCs w:val="22"/>
        </w:rPr>
        <w:t xml:space="preserve"> </w:t>
      </w:r>
      <w:proofErr w:type="spellStart"/>
      <w:r w:rsidRPr="009A035F">
        <w:rPr>
          <w:sz w:val="22"/>
          <w:szCs w:val="22"/>
        </w:rPr>
        <w:t>payment</w:t>
      </w:r>
      <w:proofErr w:type="spellEnd"/>
      <w:r w:rsidRPr="009A035F">
        <w:rPr>
          <w:sz w:val="22"/>
          <w:szCs w:val="22"/>
        </w:rPr>
        <w:t>). Mechanizm podzielonej płatności nie będzie wykorzystywany do zapłaty za czynności lub zdarzenia pozostające poza zakresem VAT, a także zobowiązania zwolnione z VAT lub opodatkowane stawka 0%.</w:t>
      </w:r>
    </w:p>
    <w:p w14:paraId="7C208433" w14:textId="77777777" w:rsidR="009A035F" w:rsidRPr="009A035F" w:rsidRDefault="009A035F" w:rsidP="009A035F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Wykonawca oświadcza, że wyraża zgodę na dokonywanie przez Zamawiającego płatności w systemie podzielonej płatności (</w:t>
      </w:r>
      <w:proofErr w:type="spellStart"/>
      <w:r w:rsidRPr="009A035F">
        <w:rPr>
          <w:sz w:val="22"/>
          <w:szCs w:val="22"/>
        </w:rPr>
        <w:t>split</w:t>
      </w:r>
      <w:proofErr w:type="spellEnd"/>
      <w:r w:rsidRPr="009A035F">
        <w:rPr>
          <w:sz w:val="22"/>
          <w:szCs w:val="22"/>
        </w:rPr>
        <w:t xml:space="preserve"> </w:t>
      </w:r>
      <w:proofErr w:type="spellStart"/>
      <w:r w:rsidRPr="009A035F">
        <w:rPr>
          <w:sz w:val="22"/>
          <w:szCs w:val="22"/>
        </w:rPr>
        <w:t>payment</w:t>
      </w:r>
      <w:proofErr w:type="spellEnd"/>
      <w:r w:rsidRPr="009A035F">
        <w:rPr>
          <w:sz w:val="22"/>
          <w:szCs w:val="22"/>
        </w:rPr>
        <w:t>).</w:t>
      </w:r>
    </w:p>
    <w:p w14:paraId="7197F6BC" w14:textId="0A40473D" w:rsidR="009A035F" w:rsidRPr="009A035F" w:rsidRDefault="009A035F" w:rsidP="00460674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 xml:space="preserve">Jeżeli Zamawiający stwierdzi, że rachunek wskazany przez Wykonawcę na fakturze nie znajduje się na tzw. „białej liście podatników VAT” lub rachunek wskazany przez Wykonawcę nie spełnia innych </w:t>
      </w:r>
      <w:r w:rsidRPr="009A035F">
        <w:rPr>
          <w:spacing w:val="-2"/>
          <w:sz w:val="22"/>
          <w:szCs w:val="22"/>
        </w:rPr>
        <w:t>wymogów określonych w przepisach niniejszego paragrafu, Zamawiający wstrzyma się z dokonaniem</w:t>
      </w:r>
      <w:r w:rsidRPr="009A035F">
        <w:rPr>
          <w:sz w:val="22"/>
          <w:szCs w:val="22"/>
        </w:rPr>
        <w:t xml:space="preserve"> zapłaty za prawidłową realizację Przedmiotu Umowy do czasu wskazania innego rachunku przez Wykonawcę, który będzie umieszczony na przedmiotowej liście oraz będzie spełniał warunki określone w niniejszym paragrafie. W takim przypadku Wykonawca zrzeka się prawa do żądania odsetek za opóźnienie w płatności za okres od pierwszego dnia po upływie terminu płatności do 7-go dnia od daty powiadomienia Zamawiającego o numerze rachunku spełniającego wymogi, </w:t>
      </w:r>
      <w:r>
        <w:rPr>
          <w:sz w:val="22"/>
          <w:szCs w:val="22"/>
        </w:rPr>
        <w:br/>
      </w:r>
      <w:r w:rsidRPr="009A035F">
        <w:rPr>
          <w:sz w:val="22"/>
          <w:szCs w:val="22"/>
        </w:rPr>
        <w:t xml:space="preserve">o których mowa w zdaniu poprzednim. </w:t>
      </w:r>
    </w:p>
    <w:p w14:paraId="3BEE7B35" w14:textId="1D157EF6" w:rsidR="009A035F" w:rsidRPr="00732735" w:rsidRDefault="009A035F" w:rsidP="00654DA8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732735">
        <w:rPr>
          <w:spacing w:val="-4"/>
          <w:sz w:val="22"/>
          <w:szCs w:val="22"/>
        </w:rPr>
        <w:t>Wykonawca ponosi wyłączną odpowiedzialność za wszelkie szkody poniesione przez Zamawiającego</w:t>
      </w:r>
      <w:r w:rsidRPr="00732735">
        <w:rPr>
          <w:sz w:val="22"/>
          <w:szCs w:val="22"/>
        </w:rPr>
        <w:t xml:space="preserve"> </w:t>
      </w:r>
      <w:r w:rsidR="00732735" w:rsidRPr="00732735">
        <w:rPr>
          <w:sz w:val="22"/>
          <w:szCs w:val="22"/>
        </w:rPr>
        <w:br/>
      </w:r>
      <w:r w:rsidRPr="00732735">
        <w:rPr>
          <w:sz w:val="22"/>
          <w:szCs w:val="22"/>
        </w:rPr>
        <w:t xml:space="preserve">w przypadku, jeżeli oświadczenia i zapewnienia zawarte w przepisach niniejszego paragrafu okażą się niezgodne z prawdą. Wykonawca zobowiązuje się zwrócić Zamawiającemu wszelkie obciążenia </w:t>
      </w:r>
      <w:r w:rsidRPr="00732735">
        <w:rPr>
          <w:spacing w:val="-4"/>
          <w:sz w:val="22"/>
          <w:szCs w:val="22"/>
        </w:rPr>
        <w:t>nałożone z tego tytułu na Zamawiającego przez organy administracji skarbowej oraz zrekompensować</w:t>
      </w:r>
      <w:r w:rsidRPr="00732735">
        <w:rPr>
          <w:sz w:val="22"/>
          <w:szCs w:val="22"/>
        </w:rPr>
        <w:t xml:space="preserve"> </w:t>
      </w:r>
      <w:r w:rsidRPr="00732735">
        <w:rPr>
          <w:spacing w:val="-8"/>
          <w:sz w:val="22"/>
          <w:szCs w:val="22"/>
        </w:rPr>
        <w:t>szkodę, jaka powstała u Zamawiającego, wynikającą w szczególności, ale nie wyłącznie, z zakwestionowania</w:t>
      </w:r>
      <w:r w:rsidRPr="00732735">
        <w:rPr>
          <w:sz w:val="22"/>
          <w:szCs w:val="22"/>
        </w:rPr>
        <w:t xml:space="preserve"> przez organy administracji skarbowej prawidłowości odliczeń podatku VAT na podstawie wystawionych przez Wykonawcę faktur dokumentujących realizację Przedmiotu Umowy, jak również braku możliwości zaliczenia przez Zamawiającego wydatków poniesionych z realizacją przedmiotu umowy w koszty uzyskania przychodu. </w:t>
      </w:r>
    </w:p>
    <w:p w14:paraId="472681D5" w14:textId="4ED9E2CA" w:rsidR="00B37962" w:rsidRPr="009A035F" w:rsidRDefault="009A035F" w:rsidP="009A035F">
      <w:pPr>
        <w:numPr>
          <w:ilvl w:val="0"/>
          <w:numId w:val="60"/>
        </w:numPr>
        <w:tabs>
          <w:tab w:val="clear" w:pos="1440"/>
        </w:tabs>
        <w:suppressAutoHyphens/>
        <w:spacing w:before="60" w:after="60"/>
        <w:ind w:left="284" w:hanging="426"/>
        <w:rPr>
          <w:sz w:val="22"/>
          <w:szCs w:val="22"/>
        </w:rPr>
      </w:pPr>
      <w:r w:rsidRPr="009A035F">
        <w:rPr>
          <w:sz w:val="22"/>
          <w:szCs w:val="22"/>
        </w:rPr>
        <w:t>Zamawiający nie dopuszcza możliwości przelewu wierzytelności Wykonawcy z tytułu realizacji niniejszej umowy na osoby trzecie bez pisemnej zgody Zamawiającego pod rygorem nieważności.</w:t>
      </w:r>
    </w:p>
    <w:p w14:paraId="2B4FA238" w14:textId="77777777" w:rsidR="00B37962" w:rsidRPr="00D06BCB" w:rsidRDefault="00B37962" w:rsidP="00B37962">
      <w:pPr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9</w:t>
      </w:r>
    </w:p>
    <w:p w14:paraId="290F1004" w14:textId="75492184" w:rsidR="00B37962" w:rsidRPr="00D06BCB" w:rsidRDefault="00F4336A" w:rsidP="00B37962">
      <w:pPr>
        <w:widowControl w:val="0"/>
        <w:numPr>
          <w:ilvl w:val="0"/>
          <w:numId w:val="55"/>
        </w:numPr>
        <w:tabs>
          <w:tab w:val="clear" w:pos="480"/>
          <w:tab w:val="num" w:pos="284"/>
        </w:tabs>
        <w:suppressAutoHyphens/>
        <w:spacing w:before="60" w:after="60"/>
        <w:ind w:left="360"/>
        <w:rPr>
          <w:sz w:val="22"/>
          <w:szCs w:val="22"/>
        </w:rPr>
      </w:pPr>
      <w:r w:rsidRPr="00D06BCB">
        <w:rPr>
          <w:sz w:val="22"/>
          <w:szCs w:val="22"/>
        </w:rPr>
        <w:t>Wykonawca</w:t>
      </w:r>
      <w:r w:rsidR="00B37962" w:rsidRPr="00D06BCB">
        <w:rPr>
          <w:sz w:val="22"/>
          <w:szCs w:val="22"/>
        </w:rPr>
        <w:t xml:space="preserve"> zapłaci </w:t>
      </w:r>
      <w:r w:rsidRPr="00D06BCB">
        <w:rPr>
          <w:sz w:val="22"/>
          <w:szCs w:val="22"/>
        </w:rPr>
        <w:t>Zamawiającemu</w:t>
      </w:r>
      <w:r w:rsidR="00B37962" w:rsidRPr="00D06BCB">
        <w:rPr>
          <w:sz w:val="22"/>
          <w:szCs w:val="22"/>
        </w:rPr>
        <w:t xml:space="preserve"> karę umowną:</w:t>
      </w:r>
    </w:p>
    <w:p w14:paraId="41E642D8" w14:textId="1B08A53B" w:rsidR="00B37962" w:rsidRPr="00D06BCB" w:rsidRDefault="00732735" w:rsidP="00B37962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iCs/>
          <w:sz w:val="22"/>
          <w:szCs w:val="22"/>
        </w:rPr>
      </w:pPr>
      <w:r w:rsidRPr="00040357">
        <w:rPr>
          <w:spacing w:val="-4"/>
          <w:sz w:val="22"/>
          <w:szCs w:val="22"/>
        </w:rPr>
        <w:t xml:space="preserve">w wysokości </w:t>
      </w:r>
      <w:r>
        <w:rPr>
          <w:b/>
          <w:spacing w:val="-4"/>
          <w:sz w:val="22"/>
          <w:szCs w:val="22"/>
        </w:rPr>
        <w:t>5 000,00 zł</w:t>
      </w:r>
      <w:r w:rsidRPr="00040357">
        <w:rPr>
          <w:spacing w:val="-4"/>
          <w:sz w:val="22"/>
          <w:szCs w:val="22"/>
        </w:rPr>
        <w:t xml:space="preserve"> za odstąpienie</w:t>
      </w:r>
      <w:r w:rsidRPr="00EF463D">
        <w:rPr>
          <w:sz w:val="22"/>
          <w:szCs w:val="22"/>
        </w:rPr>
        <w:t xml:space="preserve"> od umowy lub jej rozwiązania przez którąkolwiek ze stron wskutek okoliczności, za które odpowiada Wykonawca</w:t>
      </w:r>
      <w:r w:rsidR="00B37962" w:rsidRPr="00D06BCB">
        <w:rPr>
          <w:iCs/>
          <w:sz w:val="22"/>
          <w:szCs w:val="22"/>
        </w:rPr>
        <w:t>;</w:t>
      </w:r>
    </w:p>
    <w:p w14:paraId="399F26B2" w14:textId="3B4C6AD3" w:rsidR="00B37962" w:rsidRPr="00D06BCB" w:rsidRDefault="00B37962" w:rsidP="00B37962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rStyle w:val="FontStyle32"/>
        </w:rPr>
      </w:pPr>
      <w:r w:rsidRPr="00732735">
        <w:rPr>
          <w:rStyle w:val="FontStyle32"/>
          <w:spacing w:val="-4"/>
        </w:rPr>
        <w:t xml:space="preserve">za opóźnienie w terminie przystąpienia do wykonywania usługi, o którym mowa w § 1 </w:t>
      </w:r>
      <w:r w:rsidR="00732735" w:rsidRPr="00732735">
        <w:rPr>
          <w:rStyle w:val="FontStyle32"/>
          <w:spacing w:val="-4"/>
        </w:rPr>
        <w:t>pkt</w:t>
      </w:r>
      <w:r w:rsidRPr="00732735">
        <w:rPr>
          <w:rStyle w:val="FontStyle32"/>
          <w:spacing w:val="-4"/>
        </w:rPr>
        <w:t xml:space="preserve"> 2 </w:t>
      </w:r>
      <w:proofErr w:type="spellStart"/>
      <w:r w:rsidR="00732735" w:rsidRPr="00732735">
        <w:rPr>
          <w:rStyle w:val="FontStyle32"/>
          <w:spacing w:val="-4"/>
        </w:rPr>
        <w:t>p</w:t>
      </w:r>
      <w:r w:rsidRPr="00732735">
        <w:rPr>
          <w:rStyle w:val="FontStyle32"/>
          <w:spacing w:val="-4"/>
        </w:rPr>
        <w:t>pkt</w:t>
      </w:r>
      <w:proofErr w:type="spellEnd"/>
      <w:r w:rsidRPr="00732735">
        <w:rPr>
          <w:rStyle w:val="FontStyle32"/>
          <w:spacing w:val="-4"/>
        </w:rPr>
        <w:t xml:space="preserve"> 2</w:t>
      </w:r>
      <w:r w:rsidRPr="00D06BCB">
        <w:rPr>
          <w:rStyle w:val="FontStyle32"/>
        </w:rPr>
        <w:t xml:space="preserve"> w wysokości </w:t>
      </w:r>
      <w:r w:rsidRPr="00732735">
        <w:rPr>
          <w:rStyle w:val="FontStyle32"/>
          <w:b/>
          <w:bCs/>
        </w:rPr>
        <w:t>100,00 zł brutto za każdą rozpoczętą godzinę opóźnienia</w:t>
      </w:r>
      <w:r w:rsidRPr="00D06BCB">
        <w:rPr>
          <w:rStyle w:val="FontStyle32"/>
        </w:rPr>
        <w:t>;</w:t>
      </w:r>
    </w:p>
    <w:p w14:paraId="299C466B" w14:textId="0E15D834" w:rsidR="00B37962" w:rsidRPr="00D06BCB" w:rsidRDefault="00B37962" w:rsidP="00B37962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rStyle w:val="FontStyle32"/>
        </w:rPr>
      </w:pPr>
      <w:r w:rsidRPr="00D06BCB">
        <w:rPr>
          <w:rStyle w:val="FontStyle32"/>
        </w:rPr>
        <w:t xml:space="preserve">w wysokości </w:t>
      </w:r>
      <w:r w:rsidR="00732735">
        <w:rPr>
          <w:rStyle w:val="FontStyle32"/>
          <w:b/>
          <w:bCs/>
        </w:rPr>
        <w:t>1</w:t>
      </w:r>
      <w:r w:rsidRPr="00732735">
        <w:rPr>
          <w:rStyle w:val="FontStyle32"/>
          <w:b/>
          <w:bCs/>
        </w:rPr>
        <w:t>% wynagrodzenia brutto za dany miesiąc</w:t>
      </w:r>
      <w:r w:rsidRPr="00D06BCB">
        <w:rPr>
          <w:rStyle w:val="FontStyle32"/>
        </w:rPr>
        <w:t xml:space="preserve">, każdorazowo w przypadku nieprzestrzegania przez Wykonawcę warunków umowy wynikających z § 2 </w:t>
      </w:r>
      <w:r w:rsidR="00732735">
        <w:rPr>
          <w:rStyle w:val="FontStyle32"/>
        </w:rPr>
        <w:t>pkt</w:t>
      </w:r>
      <w:r w:rsidRPr="00D06BCB">
        <w:rPr>
          <w:rStyle w:val="FontStyle32"/>
        </w:rPr>
        <w:t xml:space="preserve"> 3 </w:t>
      </w:r>
      <w:proofErr w:type="spellStart"/>
      <w:r w:rsidR="00732735">
        <w:rPr>
          <w:rStyle w:val="FontStyle32"/>
        </w:rPr>
        <w:t>p</w:t>
      </w:r>
      <w:r w:rsidRPr="00D06BCB">
        <w:rPr>
          <w:rStyle w:val="FontStyle32"/>
        </w:rPr>
        <w:t>pkt</w:t>
      </w:r>
      <w:proofErr w:type="spellEnd"/>
      <w:r w:rsidRPr="00D06BCB">
        <w:rPr>
          <w:rStyle w:val="FontStyle32"/>
        </w:rPr>
        <w:t xml:space="preserve"> 4 umowy; </w:t>
      </w:r>
    </w:p>
    <w:p w14:paraId="6B4642D9" w14:textId="5563545C" w:rsidR="00B37962" w:rsidRPr="00D06BCB" w:rsidRDefault="00B37962" w:rsidP="00B37962">
      <w:pPr>
        <w:widowControl w:val="0"/>
        <w:numPr>
          <w:ilvl w:val="0"/>
          <w:numId w:val="64"/>
        </w:numPr>
        <w:tabs>
          <w:tab w:val="clear" w:pos="2880"/>
          <w:tab w:val="num" w:pos="284"/>
          <w:tab w:val="num" w:pos="567"/>
        </w:tabs>
        <w:suppressAutoHyphens/>
        <w:spacing w:before="60" w:after="60"/>
        <w:ind w:left="567" w:hanging="283"/>
        <w:rPr>
          <w:rStyle w:val="FontStyle32"/>
        </w:rPr>
      </w:pPr>
      <w:r w:rsidRPr="00D06BCB">
        <w:rPr>
          <w:rStyle w:val="FontStyle32"/>
        </w:rPr>
        <w:t xml:space="preserve">w wysokości </w:t>
      </w:r>
      <w:r w:rsidR="00732735">
        <w:rPr>
          <w:rStyle w:val="FontStyle32"/>
          <w:b/>
          <w:bCs/>
        </w:rPr>
        <w:t>1</w:t>
      </w:r>
      <w:r w:rsidRPr="00732735">
        <w:rPr>
          <w:rStyle w:val="FontStyle32"/>
          <w:b/>
          <w:bCs/>
        </w:rPr>
        <w:t>% wynagrodzenia brutto za dany miesiąc</w:t>
      </w:r>
      <w:r w:rsidRPr="00D06BCB">
        <w:rPr>
          <w:rStyle w:val="FontStyle32"/>
        </w:rPr>
        <w:t>, za każdy udowodniony przypadek złamania zakazu określonego w § 2 ust. 7 umowy.</w:t>
      </w:r>
    </w:p>
    <w:p w14:paraId="017F5FB8" w14:textId="77777777" w:rsidR="00B37962" w:rsidRPr="00D06BCB" w:rsidRDefault="00B37962" w:rsidP="00732735">
      <w:pPr>
        <w:pStyle w:val="Tekstpodstawowy"/>
        <w:numPr>
          <w:ilvl w:val="0"/>
          <w:numId w:val="51"/>
        </w:numPr>
        <w:tabs>
          <w:tab w:val="clear" w:pos="615"/>
          <w:tab w:val="num" w:pos="284"/>
        </w:tabs>
        <w:suppressAutoHyphens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Zamawiający zapłaci Wykonawcy karę umowną </w:t>
      </w:r>
      <w:r w:rsidRPr="00D06BCB">
        <w:rPr>
          <w:iCs/>
          <w:sz w:val="22"/>
          <w:szCs w:val="22"/>
        </w:rPr>
        <w:t xml:space="preserve">gdy </w:t>
      </w:r>
      <w:r w:rsidRPr="00D06BCB">
        <w:rPr>
          <w:bCs/>
          <w:iCs/>
          <w:sz w:val="22"/>
          <w:szCs w:val="22"/>
        </w:rPr>
        <w:t xml:space="preserve">Wykonawca </w:t>
      </w:r>
      <w:r w:rsidRPr="00D06BCB">
        <w:rPr>
          <w:iCs/>
          <w:sz w:val="22"/>
          <w:szCs w:val="22"/>
        </w:rPr>
        <w:t xml:space="preserve">odstąpi od umowy lub jej części z powodu okoliczności, za które odpowiada Zamawiający </w:t>
      </w:r>
      <w:r w:rsidRPr="00732735">
        <w:rPr>
          <w:b/>
          <w:bCs/>
          <w:iCs/>
          <w:sz w:val="22"/>
          <w:szCs w:val="22"/>
        </w:rPr>
        <w:t>w wysokości 5 000,00 zł brutto</w:t>
      </w:r>
      <w:r w:rsidRPr="00D06BCB">
        <w:rPr>
          <w:iCs/>
          <w:sz w:val="22"/>
          <w:szCs w:val="22"/>
        </w:rPr>
        <w:t>.</w:t>
      </w:r>
    </w:p>
    <w:p w14:paraId="6E2866BB" w14:textId="77777777" w:rsidR="00732735" w:rsidRPr="00732735" w:rsidRDefault="00732735" w:rsidP="00732735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kern w:val="0"/>
          <w:sz w:val="22"/>
          <w:szCs w:val="22"/>
        </w:rPr>
        <w:t>Powyższe kary umowne mają charakter niezależny w tym znaczeniu, iż mogą podlegać sumowaniu w przypadku, gdy jedno zachowanie Wykonawcy uprawnia Zamawiającego do naliczenia kary umownej z więcej niż jednego tytułu.</w:t>
      </w:r>
    </w:p>
    <w:p w14:paraId="1EFA1350" w14:textId="07D84A56" w:rsidR="00732735" w:rsidRPr="00732735" w:rsidRDefault="00732735" w:rsidP="00732735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kern w:val="0"/>
          <w:sz w:val="22"/>
          <w:szCs w:val="22"/>
        </w:rPr>
        <w:t xml:space="preserve">Kary, o których mowa w </w:t>
      </w:r>
      <w:r>
        <w:rPr>
          <w:rFonts w:eastAsia="Times New Roman"/>
          <w:kern w:val="0"/>
          <w:sz w:val="22"/>
          <w:szCs w:val="22"/>
        </w:rPr>
        <w:t>pkt</w:t>
      </w:r>
      <w:r w:rsidRPr="00732735">
        <w:rPr>
          <w:rFonts w:eastAsia="Times New Roman"/>
          <w:kern w:val="0"/>
          <w:sz w:val="22"/>
          <w:szCs w:val="22"/>
        </w:rPr>
        <w:t xml:space="preserve"> 1 Wykonawca zapłaci na wskazany przez Zamawiającego rachunek bankowy przelewem, w terminie wyznaczonym przez Zamawiającego w wezwaniu do zapłaty kary umownej.</w:t>
      </w:r>
    </w:p>
    <w:p w14:paraId="7AC3B5CE" w14:textId="77777777" w:rsidR="00732735" w:rsidRPr="00732735" w:rsidRDefault="00732735" w:rsidP="00732735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spacing w:val="-4"/>
          <w:kern w:val="0"/>
          <w:sz w:val="22"/>
          <w:szCs w:val="22"/>
        </w:rPr>
        <w:t>Zamawiający zastrzega sobie prawo do dochodzenia odszkodowania uzupełniającego, przewyższającego</w:t>
      </w:r>
      <w:r w:rsidRPr="00732735">
        <w:rPr>
          <w:rFonts w:eastAsia="Times New Roman"/>
          <w:kern w:val="0"/>
          <w:sz w:val="22"/>
          <w:szCs w:val="22"/>
        </w:rPr>
        <w:t xml:space="preserve"> wysokość kar umownych do rzeczywiście poniesionej szkody.</w:t>
      </w:r>
    </w:p>
    <w:p w14:paraId="695C8633" w14:textId="727264D9" w:rsidR="00732735" w:rsidRPr="00732735" w:rsidRDefault="00732735" w:rsidP="001F4534">
      <w:pPr>
        <w:pStyle w:val="Tekstpodstawowy31"/>
        <w:numPr>
          <w:ilvl w:val="0"/>
          <w:numId w:val="51"/>
        </w:numPr>
        <w:tabs>
          <w:tab w:val="clear" w:pos="615"/>
        </w:tabs>
        <w:ind w:left="284" w:hanging="284"/>
        <w:jc w:val="both"/>
        <w:rPr>
          <w:rFonts w:eastAsia="Times New Roman"/>
          <w:kern w:val="0"/>
          <w:sz w:val="22"/>
          <w:szCs w:val="22"/>
        </w:rPr>
      </w:pPr>
      <w:r w:rsidRPr="00732735">
        <w:rPr>
          <w:rFonts w:eastAsia="Times New Roman"/>
          <w:kern w:val="0"/>
          <w:sz w:val="22"/>
          <w:szCs w:val="22"/>
        </w:rPr>
        <w:lastRenderedPageBreak/>
        <w:t xml:space="preserve">Zapłacenie kary umownej, o której mowa w ust. 1, poza karą z ust. 1 pkt 1, nie zwalnia Wykonawcy z obowiązku dokończenia </w:t>
      </w:r>
      <w:r>
        <w:rPr>
          <w:rFonts w:eastAsia="Times New Roman"/>
          <w:kern w:val="0"/>
          <w:sz w:val="22"/>
          <w:szCs w:val="22"/>
        </w:rPr>
        <w:t>realizacji świadczonej usługi</w:t>
      </w:r>
      <w:r w:rsidRPr="00732735">
        <w:rPr>
          <w:rFonts w:eastAsia="Times New Roman"/>
          <w:kern w:val="0"/>
          <w:sz w:val="22"/>
          <w:szCs w:val="22"/>
        </w:rPr>
        <w:t>, jak również z żadnych innych zobowiązań umownych.</w:t>
      </w:r>
    </w:p>
    <w:p w14:paraId="25003F6A" w14:textId="77777777" w:rsidR="00B37962" w:rsidRPr="00D06BCB" w:rsidRDefault="00B37962" w:rsidP="00732735">
      <w:pPr>
        <w:pStyle w:val="Tekstpodstawowy"/>
        <w:numPr>
          <w:ilvl w:val="0"/>
          <w:numId w:val="51"/>
        </w:numPr>
        <w:tabs>
          <w:tab w:val="clear" w:pos="615"/>
          <w:tab w:val="num" w:pos="284"/>
        </w:tabs>
        <w:suppressAutoHyphens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Zamawiający ma prawo potrącenia równowartości naliczonych kar umownych z wynagrodzenia dla Wykonawcy.</w:t>
      </w:r>
    </w:p>
    <w:p w14:paraId="158D8829" w14:textId="77777777" w:rsidR="00B37962" w:rsidRPr="00D06BCB" w:rsidRDefault="00B37962" w:rsidP="00B37962">
      <w:pPr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10</w:t>
      </w:r>
    </w:p>
    <w:p w14:paraId="71AD4307" w14:textId="77777777" w:rsidR="00B37962" w:rsidRPr="00D06BCB" w:rsidRDefault="00B37962" w:rsidP="00B37962">
      <w:pPr>
        <w:numPr>
          <w:ilvl w:val="0"/>
          <w:numId w:val="65"/>
        </w:numPr>
        <w:tabs>
          <w:tab w:val="clear" w:pos="543"/>
          <w:tab w:val="num" w:pos="284"/>
        </w:tabs>
        <w:suppressAutoHyphens/>
        <w:spacing w:after="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 przypadku stwierdzenia, że Wykonawca wbrew zobowiązaniom wynikającym z niniejszej umowy </w:t>
      </w:r>
      <w:r w:rsidRPr="00732735">
        <w:rPr>
          <w:spacing w:val="-4"/>
          <w:sz w:val="22"/>
          <w:szCs w:val="22"/>
        </w:rPr>
        <w:t>nie świadczy usług w niej wymienionych lub wykonuje je niestarannie, Zamawiający złoży Wykonawcy</w:t>
      </w:r>
      <w:r w:rsidRPr="00D06BCB">
        <w:rPr>
          <w:sz w:val="22"/>
          <w:szCs w:val="22"/>
        </w:rPr>
        <w:t xml:space="preserve"> na piśmie „protokół reklamacji”. </w:t>
      </w:r>
    </w:p>
    <w:p w14:paraId="1EF15998" w14:textId="77777777" w:rsidR="00B37962" w:rsidRPr="00D06BCB" w:rsidRDefault="00B37962" w:rsidP="00B37962">
      <w:pPr>
        <w:widowControl w:val="0"/>
        <w:numPr>
          <w:ilvl w:val="0"/>
          <w:numId w:val="65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sz w:val="16"/>
          <w:szCs w:val="16"/>
        </w:rPr>
      </w:pPr>
      <w:r w:rsidRPr="00D06BCB">
        <w:rPr>
          <w:sz w:val="22"/>
          <w:szCs w:val="22"/>
        </w:rPr>
        <w:t>Wykonawca zobowiązany jest do udzielenia Zamawiającemu pisemnej odpowiedzi na zgłaszaną reklamację w terminie 3 dni od dnia otrzymania „protokołu reklamacji” od Zamawiającego. Nie udzielenie odpowiedzi w tym terminie uważa się za uznanie reklamacji.</w:t>
      </w:r>
      <w:r w:rsidRPr="00D06BCB">
        <w:rPr>
          <w:sz w:val="16"/>
          <w:szCs w:val="16"/>
        </w:rPr>
        <w:t xml:space="preserve"> </w:t>
      </w:r>
    </w:p>
    <w:p w14:paraId="2C06E99F" w14:textId="77777777" w:rsidR="00B37962" w:rsidRPr="00D06BCB" w:rsidRDefault="00B37962" w:rsidP="00B37962">
      <w:pPr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11</w:t>
      </w:r>
    </w:p>
    <w:p w14:paraId="203D4497" w14:textId="77777777" w:rsidR="00B37962" w:rsidRPr="00D06BCB" w:rsidRDefault="00B37962" w:rsidP="00B37962">
      <w:pPr>
        <w:spacing w:after="6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Wykonawca bez pisemnej zgody Zamawiającego nie może zbyć wierzytelności przysługujących mu wobec Zamawiającego.</w:t>
      </w:r>
    </w:p>
    <w:p w14:paraId="697D27CD" w14:textId="77777777" w:rsidR="00B37962" w:rsidRPr="00D06BCB" w:rsidRDefault="00B37962" w:rsidP="00B37962">
      <w:pPr>
        <w:pStyle w:val="Tekstpodstawowy"/>
        <w:spacing w:before="240" w:after="240"/>
        <w:ind w:left="0" w:firstLine="0"/>
        <w:jc w:val="center"/>
        <w:rPr>
          <w:b/>
          <w:sz w:val="22"/>
          <w:szCs w:val="22"/>
        </w:rPr>
      </w:pPr>
      <w:r w:rsidRPr="00D06BCB">
        <w:rPr>
          <w:b/>
          <w:sz w:val="22"/>
          <w:szCs w:val="22"/>
        </w:rPr>
        <w:t>§ 12</w:t>
      </w:r>
    </w:p>
    <w:p w14:paraId="016CC03D" w14:textId="77777777" w:rsidR="00B37962" w:rsidRPr="00D06BCB" w:rsidRDefault="00B37962" w:rsidP="00B37962">
      <w:pPr>
        <w:numPr>
          <w:ilvl w:val="0"/>
          <w:numId w:val="53"/>
        </w:numPr>
        <w:tabs>
          <w:tab w:val="clear" w:pos="975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Zamawiający zastrzega sobie prawo odstąpienia od umowy lub jej części w każdym przypadku niewykonania lub nienależytego wykonania umowy przez Wykonawcę i naliczenia kar umownych określonych w sytuacjach przewidzianych w § 9 Umowy.</w:t>
      </w:r>
    </w:p>
    <w:p w14:paraId="441792B1" w14:textId="77777777" w:rsidR="00B37962" w:rsidRPr="00D06BCB" w:rsidRDefault="00B37962" w:rsidP="00B37962">
      <w:pPr>
        <w:numPr>
          <w:ilvl w:val="0"/>
          <w:numId w:val="53"/>
        </w:numPr>
        <w:tabs>
          <w:tab w:val="clear" w:pos="975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 xml:space="preserve">Wykonawca nie może zwolnić się od odpowiedzialności względem Zamawiającego z powodu, że </w:t>
      </w:r>
      <w:r w:rsidRPr="00732735">
        <w:rPr>
          <w:spacing w:val="-4"/>
          <w:sz w:val="22"/>
          <w:szCs w:val="22"/>
        </w:rPr>
        <w:t>niewykonanie lub nienależyte wykonanie umowy przez Wykonawcę było następstwem niewykonania</w:t>
      </w:r>
      <w:r w:rsidRPr="00D06BCB">
        <w:rPr>
          <w:sz w:val="22"/>
          <w:szCs w:val="22"/>
        </w:rPr>
        <w:t xml:space="preserve"> lub nienależytego wykonania zobowiązań wobec Wykonawcy przez inne podmioty.</w:t>
      </w:r>
    </w:p>
    <w:p w14:paraId="5763626C" w14:textId="77777777" w:rsidR="00B37962" w:rsidRPr="00D06BCB" w:rsidRDefault="00B37962" w:rsidP="00B37962">
      <w:pPr>
        <w:numPr>
          <w:ilvl w:val="0"/>
          <w:numId w:val="53"/>
        </w:numPr>
        <w:tabs>
          <w:tab w:val="clear" w:pos="975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Zamawiający może odstąpić od umowy lub jej części również w przypadku:</w:t>
      </w:r>
    </w:p>
    <w:p w14:paraId="1AC3B18A" w14:textId="05436F98" w:rsidR="00B37962" w:rsidRPr="00D06BCB" w:rsidRDefault="00B37962" w:rsidP="00B37962">
      <w:pPr>
        <w:numPr>
          <w:ilvl w:val="0"/>
          <w:numId w:val="66"/>
        </w:numPr>
        <w:tabs>
          <w:tab w:val="clear" w:pos="14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braku przez Wykonawcę w okresie realizacji umowy, obowiązującej umowy ubezpieczeniowej z tytułu odpowiedzialności cywilnej w wysokości określonej w § 5 </w:t>
      </w:r>
      <w:r w:rsidR="00732735">
        <w:rPr>
          <w:sz w:val="22"/>
          <w:szCs w:val="22"/>
        </w:rPr>
        <w:t>pkt 3</w:t>
      </w:r>
      <w:r w:rsidRPr="00D06BCB">
        <w:rPr>
          <w:sz w:val="22"/>
          <w:szCs w:val="22"/>
        </w:rPr>
        <w:t>;</w:t>
      </w:r>
    </w:p>
    <w:p w14:paraId="607EA89D" w14:textId="77777777" w:rsidR="00B37962" w:rsidRPr="00D06BCB" w:rsidRDefault="00B37962" w:rsidP="00B37962">
      <w:pPr>
        <w:numPr>
          <w:ilvl w:val="0"/>
          <w:numId w:val="66"/>
        </w:numPr>
        <w:tabs>
          <w:tab w:val="clear" w:pos="14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>gdy Wykonawca nie rozpoczął wykonywania usługi w pełnym zakresie objętym umową;</w:t>
      </w:r>
    </w:p>
    <w:p w14:paraId="761772B0" w14:textId="77777777" w:rsidR="00B37962" w:rsidRPr="00D06BCB" w:rsidRDefault="00B37962" w:rsidP="00B37962">
      <w:pPr>
        <w:numPr>
          <w:ilvl w:val="0"/>
          <w:numId w:val="66"/>
        </w:numPr>
        <w:tabs>
          <w:tab w:val="clear" w:pos="1440"/>
          <w:tab w:val="num" w:pos="567"/>
        </w:tabs>
        <w:suppressAutoHyphens/>
        <w:spacing w:after="0"/>
        <w:ind w:left="567" w:hanging="283"/>
        <w:rPr>
          <w:sz w:val="22"/>
          <w:szCs w:val="22"/>
        </w:rPr>
      </w:pPr>
      <w:r w:rsidRPr="00D06BCB">
        <w:rPr>
          <w:sz w:val="22"/>
          <w:szCs w:val="22"/>
        </w:rPr>
        <w:t xml:space="preserve">gdy pomimo pisemnych, co najmniej dwukrotnych zastrzeżeń złożonych przez Zamawiającego w formie „protokołu reklamacji” o którym mowa w § 10 umowy, Wykonawca nie realizuje </w:t>
      </w:r>
      <w:r w:rsidRPr="00D06BCB">
        <w:rPr>
          <w:spacing w:val="-4"/>
          <w:sz w:val="22"/>
          <w:szCs w:val="22"/>
        </w:rPr>
        <w:t>przedmiotu umowy zgodnie z postanowieniami umowy lub w sposób istotny narusza zobowiązania.</w:t>
      </w:r>
      <w:r w:rsidRPr="00D06BCB">
        <w:rPr>
          <w:sz w:val="22"/>
          <w:szCs w:val="22"/>
        </w:rPr>
        <w:t xml:space="preserve">  </w:t>
      </w:r>
    </w:p>
    <w:p w14:paraId="7C97BA1A" w14:textId="77777777" w:rsidR="00B37962" w:rsidRPr="00592849" w:rsidRDefault="00B37962" w:rsidP="00B37962">
      <w:pPr>
        <w:numPr>
          <w:ilvl w:val="0"/>
          <w:numId w:val="53"/>
        </w:numPr>
        <w:tabs>
          <w:tab w:val="left" w:pos="284"/>
          <w:tab w:val="num" w:pos="64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pacing w:val="-4"/>
          <w:sz w:val="22"/>
          <w:szCs w:val="22"/>
        </w:rPr>
        <w:t>W przypadku zaistnienia sytuacji określonej w pkt. 3 wyżej, do czasu wyłonienia nowego Wykonawcy,</w:t>
      </w:r>
      <w:r w:rsidRPr="00D06BCB">
        <w:rPr>
          <w:sz w:val="22"/>
          <w:szCs w:val="22"/>
        </w:rPr>
        <w:t xml:space="preserve"> </w:t>
      </w:r>
      <w:r w:rsidRPr="00592849">
        <w:rPr>
          <w:spacing w:val="-4"/>
          <w:sz w:val="22"/>
          <w:szCs w:val="22"/>
        </w:rPr>
        <w:t>Zamawiający może powierzyć realizację umowy innemu podmiotowi, a kosztami obciążyć Wykonawcę.</w:t>
      </w:r>
    </w:p>
    <w:p w14:paraId="463EF828" w14:textId="6A0D985D" w:rsidR="00592849" w:rsidRPr="00D06BCB" w:rsidRDefault="00592849" w:rsidP="00B37962">
      <w:pPr>
        <w:numPr>
          <w:ilvl w:val="0"/>
          <w:numId w:val="53"/>
        </w:numPr>
        <w:tabs>
          <w:tab w:val="left" w:pos="284"/>
          <w:tab w:val="num" w:pos="64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EF463D">
        <w:rPr>
          <w:rFonts w:eastAsia="Lucida Sans Unicode"/>
          <w:bCs/>
          <w:sz w:val="22"/>
          <w:szCs w:val="22"/>
          <w:lang w:eastAsia="en-US"/>
        </w:rPr>
        <w:t>Strony dopuszczają możliwość rozwiązania umowy za zgodnym porozumieniem stron.</w:t>
      </w:r>
    </w:p>
    <w:p w14:paraId="3AA2ACF7" w14:textId="10802FA7" w:rsidR="005040BB" w:rsidRDefault="005040BB" w:rsidP="00B37962">
      <w:pPr>
        <w:widowControl w:val="0"/>
        <w:tabs>
          <w:tab w:val="left" w:pos="360"/>
        </w:tabs>
        <w:spacing w:before="240" w:after="240"/>
        <w:ind w:left="0" w:firstLine="0"/>
        <w:jc w:val="center"/>
        <w:rPr>
          <w:b/>
          <w:bCs/>
          <w:sz w:val="22"/>
          <w:szCs w:val="22"/>
        </w:rPr>
      </w:pPr>
      <w:r w:rsidRPr="00D06BCB">
        <w:rPr>
          <w:b/>
          <w:bCs/>
          <w:sz w:val="22"/>
          <w:szCs w:val="22"/>
        </w:rPr>
        <w:t>§ 13</w:t>
      </w:r>
    </w:p>
    <w:p w14:paraId="094B9AA5" w14:textId="77777777" w:rsidR="005040BB" w:rsidRPr="005040BB" w:rsidRDefault="005040BB" w:rsidP="005040BB">
      <w:pPr>
        <w:widowControl w:val="0"/>
        <w:tabs>
          <w:tab w:val="left" w:pos="360"/>
        </w:tabs>
        <w:spacing w:before="60" w:after="60"/>
        <w:ind w:left="284" w:hanging="284"/>
        <w:rPr>
          <w:sz w:val="22"/>
          <w:szCs w:val="22"/>
        </w:rPr>
      </w:pPr>
      <w:r w:rsidRPr="005040BB">
        <w:rPr>
          <w:sz w:val="22"/>
          <w:szCs w:val="22"/>
        </w:rPr>
        <w:t>1.</w:t>
      </w:r>
      <w:r w:rsidRPr="005040BB">
        <w:rPr>
          <w:sz w:val="22"/>
          <w:szCs w:val="22"/>
        </w:rPr>
        <w:tab/>
        <w:t>Żadna ze stron nie będzie ponosić określonej w umowie odpowiedzialności za niewykonanie lub nienależyte wykonanie swoich zobowiązań w razie, gdy udowodni, że:</w:t>
      </w:r>
    </w:p>
    <w:p w14:paraId="34787200" w14:textId="77777777" w:rsidR="005040BB" w:rsidRPr="005040BB" w:rsidRDefault="005040BB" w:rsidP="005040BB">
      <w:pPr>
        <w:widowControl w:val="0"/>
        <w:spacing w:before="60" w:after="60"/>
        <w:ind w:left="567" w:hanging="284"/>
        <w:rPr>
          <w:sz w:val="22"/>
          <w:szCs w:val="22"/>
        </w:rPr>
      </w:pPr>
      <w:r w:rsidRPr="005040BB">
        <w:rPr>
          <w:sz w:val="22"/>
          <w:szCs w:val="22"/>
        </w:rPr>
        <w:t>1)</w:t>
      </w:r>
      <w:r w:rsidRPr="005040BB">
        <w:rPr>
          <w:sz w:val="22"/>
          <w:szCs w:val="22"/>
        </w:rPr>
        <w:tab/>
      </w:r>
      <w:r w:rsidRPr="005040BB">
        <w:rPr>
          <w:spacing w:val="-10"/>
          <w:sz w:val="22"/>
          <w:szCs w:val="22"/>
        </w:rPr>
        <w:t>niewykonanie lub nienależyte wykonanie spowodowane było nadzwyczajnym, nagłym, niespodziewanym</w:t>
      </w:r>
      <w:r w:rsidRPr="005040BB">
        <w:rPr>
          <w:sz w:val="22"/>
          <w:szCs w:val="22"/>
        </w:rPr>
        <w:t xml:space="preserve"> zdarzeniem zewnętrznym, niezależnym od jej woli lub</w:t>
      </w:r>
    </w:p>
    <w:p w14:paraId="0BBA3D79" w14:textId="77777777" w:rsidR="005040BB" w:rsidRPr="005040BB" w:rsidRDefault="005040BB" w:rsidP="005040BB">
      <w:pPr>
        <w:widowControl w:val="0"/>
        <w:spacing w:before="60" w:after="60"/>
        <w:ind w:left="567" w:hanging="284"/>
        <w:rPr>
          <w:sz w:val="22"/>
          <w:szCs w:val="22"/>
        </w:rPr>
      </w:pPr>
      <w:r w:rsidRPr="005040BB">
        <w:rPr>
          <w:sz w:val="22"/>
          <w:szCs w:val="22"/>
        </w:rPr>
        <w:t>2)</w:t>
      </w:r>
      <w:r w:rsidRPr="005040BB">
        <w:rPr>
          <w:sz w:val="22"/>
          <w:szCs w:val="22"/>
        </w:rPr>
        <w:tab/>
        <w:t>nie mogła w chwili zawierania umowy i przy zachowaniu należytej staranności przewidzieć zaistnienia tego zdarzenia oraz jego skutków lub</w:t>
      </w:r>
    </w:p>
    <w:p w14:paraId="02D50BC6" w14:textId="77777777" w:rsidR="005040BB" w:rsidRPr="005040BB" w:rsidRDefault="005040BB" w:rsidP="005040BB">
      <w:pPr>
        <w:widowControl w:val="0"/>
        <w:spacing w:before="60" w:after="60"/>
        <w:ind w:left="567" w:hanging="284"/>
        <w:rPr>
          <w:sz w:val="22"/>
          <w:szCs w:val="22"/>
        </w:rPr>
      </w:pPr>
      <w:r w:rsidRPr="005040BB">
        <w:rPr>
          <w:sz w:val="22"/>
          <w:szCs w:val="22"/>
        </w:rPr>
        <w:t>3)</w:t>
      </w:r>
      <w:r w:rsidRPr="005040BB">
        <w:rPr>
          <w:sz w:val="22"/>
          <w:szCs w:val="22"/>
        </w:rPr>
        <w:tab/>
        <w:t>nie mogła przy zachowaniu należytej staranności uniknąć lub przezwyciężyć tego zdarzenia lub jego skutków – zdarzenia takie będą określane jako „siła wyższa”.</w:t>
      </w:r>
    </w:p>
    <w:p w14:paraId="423162FA" w14:textId="7F7179CD" w:rsidR="005040BB" w:rsidRPr="005040BB" w:rsidRDefault="005040BB" w:rsidP="005040BB">
      <w:pPr>
        <w:widowControl w:val="0"/>
        <w:tabs>
          <w:tab w:val="left" w:pos="360"/>
        </w:tabs>
        <w:spacing w:before="60" w:after="60"/>
        <w:ind w:left="284" w:hanging="284"/>
        <w:rPr>
          <w:sz w:val="22"/>
          <w:szCs w:val="22"/>
        </w:rPr>
      </w:pPr>
      <w:r w:rsidRPr="005040BB">
        <w:rPr>
          <w:sz w:val="22"/>
          <w:szCs w:val="22"/>
        </w:rPr>
        <w:t>2.</w:t>
      </w:r>
      <w:r w:rsidRPr="005040BB">
        <w:rPr>
          <w:sz w:val="22"/>
          <w:szCs w:val="22"/>
        </w:rPr>
        <w:tab/>
        <w:t xml:space="preserve">W przypadku, gdy siła wyższa stanie na przeszkodzie w dotrzymaniu lub wypełnieniu przez Stronę całości lub części zobowiązań, Strona ta będzie z nich tymczasowo zwolniona w takim zakresie, </w:t>
      </w:r>
      <w:r>
        <w:rPr>
          <w:sz w:val="22"/>
          <w:szCs w:val="22"/>
        </w:rPr>
        <w:br/>
      </w:r>
      <w:r w:rsidRPr="005040BB">
        <w:rPr>
          <w:sz w:val="22"/>
          <w:szCs w:val="22"/>
        </w:rPr>
        <w:t xml:space="preserve">w jakim realizacja danego zobowiązania nie jest możliwa. Warunkiem tymczasowego zwolnienia jest niezwłoczne, ale nie później niż w ciągu 3 dni roboczych, powiadomienie na piśmie drugiej </w:t>
      </w:r>
      <w:r w:rsidRPr="005040BB">
        <w:rPr>
          <w:sz w:val="22"/>
          <w:szCs w:val="22"/>
        </w:rPr>
        <w:lastRenderedPageBreak/>
        <w:t>strony o zaistniałej sytuacji i udowodnieniu niemożności wykonania usługi.</w:t>
      </w:r>
    </w:p>
    <w:p w14:paraId="5602F2E8" w14:textId="7BAEE590" w:rsidR="005040BB" w:rsidRPr="005040BB" w:rsidRDefault="005040BB" w:rsidP="005040BB">
      <w:pPr>
        <w:widowControl w:val="0"/>
        <w:tabs>
          <w:tab w:val="left" w:pos="360"/>
        </w:tabs>
        <w:spacing w:before="60" w:after="60"/>
        <w:ind w:left="284" w:hanging="284"/>
        <w:rPr>
          <w:sz w:val="22"/>
          <w:szCs w:val="22"/>
        </w:rPr>
      </w:pPr>
      <w:r w:rsidRPr="005040BB">
        <w:rPr>
          <w:sz w:val="22"/>
          <w:szCs w:val="22"/>
        </w:rPr>
        <w:t>3.</w:t>
      </w:r>
      <w:r w:rsidRPr="005040BB">
        <w:rPr>
          <w:sz w:val="22"/>
          <w:szCs w:val="22"/>
        </w:rPr>
        <w:tab/>
      </w:r>
      <w:r w:rsidRPr="005040BB">
        <w:rPr>
          <w:spacing w:val="-4"/>
          <w:sz w:val="22"/>
          <w:szCs w:val="22"/>
        </w:rPr>
        <w:t>Strona tymczasowo zwolniona wznowi działalność i wykona ciążące na niej zobowiązania tak szybko,</w:t>
      </w:r>
      <w:r w:rsidRPr="005040BB">
        <w:rPr>
          <w:sz w:val="22"/>
          <w:szCs w:val="22"/>
        </w:rPr>
        <w:t xml:space="preserve"> jak będzie to możliwe, jednocześnie dokładając najwyższej staranności w celu jak najszybszego usunięcia przeszkód wykonania.</w:t>
      </w:r>
    </w:p>
    <w:p w14:paraId="63CB7480" w14:textId="39EBB3EA" w:rsidR="00B37962" w:rsidRPr="00D06BCB" w:rsidRDefault="00B37962" w:rsidP="005040BB">
      <w:pPr>
        <w:widowControl w:val="0"/>
        <w:tabs>
          <w:tab w:val="left" w:pos="360"/>
        </w:tabs>
        <w:spacing w:before="240" w:after="240"/>
        <w:ind w:left="0" w:firstLine="0"/>
        <w:jc w:val="center"/>
        <w:rPr>
          <w:b/>
          <w:bCs/>
          <w:sz w:val="22"/>
          <w:szCs w:val="22"/>
        </w:rPr>
      </w:pPr>
      <w:r w:rsidRPr="00D06BCB">
        <w:rPr>
          <w:b/>
          <w:bCs/>
          <w:sz w:val="22"/>
          <w:szCs w:val="22"/>
        </w:rPr>
        <w:t>§ 1</w:t>
      </w:r>
      <w:r w:rsidR="005040BB">
        <w:rPr>
          <w:b/>
          <w:bCs/>
          <w:sz w:val="22"/>
          <w:szCs w:val="22"/>
        </w:rPr>
        <w:t>4</w:t>
      </w:r>
    </w:p>
    <w:p w14:paraId="0F41327D" w14:textId="77777777" w:rsidR="00B37962" w:rsidRPr="00D06BCB" w:rsidRDefault="00B37962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Wszelkie zmiany w treści niniejszej umowy wymagają formy pisemnej pod rygorem nieważności.</w:t>
      </w:r>
    </w:p>
    <w:p w14:paraId="533A8CAC" w14:textId="77777777" w:rsidR="00B37962" w:rsidRPr="00D06BCB" w:rsidRDefault="00B37962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iCs/>
          <w:sz w:val="22"/>
          <w:szCs w:val="22"/>
        </w:rPr>
        <w:t>Wykonawca</w:t>
      </w:r>
      <w:r w:rsidRPr="00D06BCB">
        <w:rPr>
          <w:bCs/>
          <w:i/>
          <w:sz w:val="22"/>
          <w:szCs w:val="22"/>
        </w:rPr>
        <w:t xml:space="preserve"> </w:t>
      </w:r>
      <w:r w:rsidRPr="00D06BCB">
        <w:rPr>
          <w:bCs/>
          <w:sz w:val="22"/>
          <w:szCs w:val="22"/>
        </w:rPr>
        <w:t>nie może powierzyć wykonania przedmiotu umowy innej osobie pod rygorem odstąpienia od umowy przez Zamawiającego, z zastrzeżeniem § 3 umowy.</w:t>
      </w:r>
    </w:p>
    <w:p w14:paraId="08338338" w14:textId="77777777" w:rsidR="00B37962" w:rsidRPr="00D06BCB" w:rsidRDefault="00B37962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Spory wynikłe z niniejszej umowy poddaje się rozstrzygnięciu sądu właściwego dla siedziby Zamawiającego.</w:t>
      </w:r>
    </w:p>
    <w:p w14:paraId="3B3DC1ED" w14:textId="77777777" w:rsidR="00B37962" w:rsidRPr="00D06BCB" w:rsidRDefault="00B37962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W sprawach nieuregulowanych umową zastosowanie mają przepisy ustawy Prawo zamówień publicznych i przepisy wykonawcze do tej ustawy oraz przepisy Kodeksu Cywilnego.</w:t>
      </w:r>
    </w:p>
    <w:p w14:paraId="4B457EFC" w14:textId="77777777" w:rsidR="00B37962" w:rsidRPr="00D06BCB" w:rsidRDefault="00B37962" w:rsidP="005040BB">
      <w:pPr>
        <w:pStyle w:val="Tekstpodstawowy"/>
        <w:widowControl w:val="0"/>
        <w:numPr>
          <w:ilvl w:val="0"/>
          <w:numId w:val="67"/>
        </w:numPr>
        <w:tabs>
          <w:tab w:val="clear" w:pos="543"/>
          <w:tab w:val="num" w:pos="284"/>
        </w:tabs>
        <w:suppressAutoHyphens/>
        <w:spacing w:before="60" w:after="60"/>
        <w:ind w:left="284" w:hanging="284"/>
        <w:rPr>
          <w:sz w:val="22"/>
          <w:szCs w:val="22"/>
        </w:rPr>
      </w:pPr>
      <w:r w:rsidRPr="00D06BCB">
        <w:rPr>
          <w:sz w:val="22"/>
          <w:szCs w:val="22"/>
        </w:rPr>
        <w:t>Wszystkie przywołane w umowie załączniki stanowią jej integralną część.</w:t>
      </w:r>
    </w:p>
    <w:p w14:paraId="442553E0" w14:textId="77777777" w:rsidR="00B37962" w:rsidRPr="00D06BCB" w:rsidRDefault="00B37962" w:rsidP="005040BB">
      <w:pPr>
        <w:pStyle w:val="Tekstpodstawowy210"/>
        <w:widowControl w:val="0"/>
        <w:numPr>
          <w:ilvl w:val="0"/>
          <w:numId w:val="67"/>
        </w:numPr>
        <w:tabs>
          <w:tab w:val="clear" w:pos="543"/>
          <w:tab w:val="num" w:pos="284"/>
        </w:tabs>
        <w:spacing w:before="60" w:after="60" w:line="240" w:lineRule="auto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 xml:space="preserve">Umowa wchodzi w życie z dniem podpisania.   </w:t>
      </w:r>
    </w:p>
    <w:p w14:paraId="670F9968" w14:textId="77777777" w:rsidR="00B37962" w:rsidRPr="00D06BCB" w:rsidRDefault="00B37962" w:rsidP="005040BB">
      <w:pPr>
        <w:pStyle w:val="Tekstpodstawowy210"/>
        <w:widowControl w:val="0"/>
        <w:numPr>
          <w:ilvl w:val="0"/>
          <w:numId w:val="67"/>
        </w:numPr>
        <w:tabs>
          <w:tab w:val="clear" w:pos="543"/>
          <w:tab w:val="num" w:pos="284"/>
        </w:tabs>
        <w:spacing w:before="60" w:after="60" w:line="240" w:lineRule="auto"/>
        <w:ind w:left="284" w:hanging="284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Umowa została sporządzona w 3 jednobrzmiących egzemplarzach z przeznaczeniem:</w:t>
      </w:r>
    </w:p>
    <w:p w14:paraId="53F149DF" w14:textId="3F5AAE80" w:rsidR="00B42B5F" w:rsidRDefault="00B42B5F" w:rsidP="005040BB">
      <w:pPr>
        <w:spacing w:after="160" w:line="259" w:lineRule="auto"/>
        <w:ind w:left="0" w:firstLine="0"/>
        <w:rPr>
          <w:sz w:val="22"/>
          <w:szCs w:val="22"/>
        </w:rPr>
      </w:pPr>
    </w:p>
    <w:p w14:paraId="5C7D0D3C" w14:textId="28154B2A" w:rsidR="00B37962" w:rsidRPr="00D06BCB" w:rsidRDefault="00B37962" w:rsidP="00B37962">
      <w:pPr>
        <w:pStyle w:val="Nagwek"/>
        <w:widowControl w:val="0"/>
        <w:tabs>
          <w:tab w:val="left" w:pos="720"/>
        </w:tabs>
        <w:spacing w:after="0"/>
        <w:ind w:left="284" w:firstLine="0"/>
        <w:rPr>
          <w:sz w:val="22"/>
          <w:szCs w:val="22"/>
        </w:rPr>
      </w:pPr>
      <w:r w:rsidRPr="00D06BCB">
        <w:rPr>
          <w:sz w:val="22"/>
          <w:szCs w:val="22"/>
        </w:rPr>
        <w:t>Egz. Nr 1, 2 - Zamawiający,</w:t>
      </w:r>
    </w:p>
    <w:p w14:paraId="4471AA90" w14:textId="77777777" w:rsidR="00B37962" w:rsidRDefault="00B37962" w:rsidP="00B37962">
      <w:pPr>
        <w:pStyle w:val="Tekstpodstawowy210"/>
        <w:widowControl w:val="0"/>
        <w:tabs>
          <w:tab w:val="left" w:pos="720"/>
        </w:tabs>
        <w:spacing w:after="0"/>
        <w:ind w:left="284" w:firstLine="0"/>
        <w:rPr>
          <w:bCs/>
          <w:sz w:val="22"/>
          <w:szCs w:val="22"/>
        </w:rPr>
      </w:pPr>
      <w:r w:rsidRPr="00D06BCB">
        <w:rPr>
          <w:sz w:val="22"/>
          <w:szCs w:val="22"/>
        </w:rPr>
        <w:t>Egz. Nr 3     - Wykonawca</w:t>
      </w:r>
      <w:r w:rsidRPr="00D06BCB">
        <w:rPr>
          <w:bCs/>
          <w:sz w:val="22"/>
          <w:szCs w:val="22"/>
        </w:rPr>
        <w:t>.</w:t>
      </w:r>
    </w:p>
    <w:p w14:paraId="688325B5" w14:textId="77777777" w:rsidR="008F1A78" w:rsidRPr="00D5476B" w:rsidRDefault="008F1A78" w:rsidP="008F1A78">
      <w:pPr>
        <w:pStyle w:val="Tekstpodstawowy210"/>
        <w:widowControl w:val="0"/>
        <w:tabs>
          <w:tab w:val="left" w:pos="720"/>
        </w:tabs>
        <w:spacing w:after="0" w:line="240" w:lineRule="auto"/>
        <w:ind w:left="284" w:firstLine="0"/>
        <w:rPr>
          <w:b/>
          <w:sz w:val="22"/>
          <w:szCs w:val="22"/>
        </w:rPr>
      </w:pPr>
      <w:r w:rsidRPr="00D5476B">
        <w:rPr>
          <w:b/>
          <w:sz w:val="22"/>
          <w:szCs w:val="22"/>
        </w:rPr>
        <w:t>Załączniki:</w:t>
      </w:r>
    </w:p>
    <w:p w14:paraId="0A4A7337" w14:textId="77777777" w:rsidR="008F1A78" w:rsidRDefault="008F1A78" w:rsidP="008F1A78">
      <w:pPr>
        <w:pStyle w:val="Tekstpodstawowy210"/>
        <w:widowControl w:val="0"/>
        <w:numPr>
          <w:ilvl w:val="1"/>
          <w:numId w:val="103"/>
        </w:numPr>
        <w:tabs>
          <w:tab w:val="left" w:pos="720"/>
        </w:tabs>
        <w:spacing w:before="120" w:after="0"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Dziennik pracy sprzętu,</w:t>
      </w:r>
    </w:p>
    <w:p w14:paraId="7A11C5E1" w14:textId="77777777" w:rsidR="008F1A78" w:rsidRDefault="008F1A78" w:rsidP="008F1A78">
      <w:pPr>
        <w:pStyle w:val="Tekstpodstawowy210"/>
        <w:widowControl w:val="0"/>
        <w:numPr>
          <w:ilvl w:val="1"/>
          <w:numId w:val="103"/>
        </w:numPr>
        <w:tabs>
          <w:tab w:val="left" w:pos="720"/>
        </w:tabs>
        <w:spacing w:before="120" w:after="0" w:line="240" w:lineRule="auto"/>
        <w:rPr>
          <w:bCs/>
          <w:sz w:val="22"/>
          <w:szCs w:val="22"/>
        </w:rPr>
      </w:pPr>
      <w:r w:rsidRPr="003C7E39">
        <w:rPr>
          <w:bCs/>
          <w:sz w:val="22"/>
          <w:szCs w:val="22"/>
        </w:rPr>
        <w:t>Wykaz sołtysów z danymi kontaktowymi</w:t>
      </w:r>
      <w:r>
        <w:rPr>
          <w:bCs/>
          <w:sz w:val="22"/>
          <w:szCs w:val="22"/>
        </w:rPr>
        <w:t>,</w:t>
      </w:r>
    </w:p>
    <w:p w14:paraId="3E1658E0" w14:textId="64CBD0AF" w:rsidR="005040BB" w:rsidRPr="008F1A78" w:rsidRDefault="008F1A78" w:rsidP="008F1A78">
      <w:pPr>
        <w:pStyle w:val="Tekstpodstawowy210"/>
        <w:widowControl w:val="0"/>
        <w:numPr>
          <w:ilvl w:val="1"/>
          <w:numId w:val="103"/>
        </w:numPr>
        <w:tabs>
          <w:tab w:val="left" w:pos="720"/>
        </w:tabs>
        <w:spacing w:before="120" w:after="0" w:line="240" w:lineRule="auto"/>
        <w:rPr>
          <w:bCs/>
          <w:sz w:val="22"/>
          <w:szCs w:val="22"/>
        </w:rPr>
      </w:pPr>
      <w:r w:rsidRPr="008F1A78">
        <w:rPr>
          <w:sz w:val="22"/>
          <w:szCs w:val="22"/>
        </w:rPr>
        <w:t>Aktualna polisa ubezpieczeniowa Wykonawcy.</w:t>
      </w:r>
    </w:p>
    <w:p w14:paraId="394A2FC2" w14:textId="77777777" w:rsidR="008F1A78" w:rsidRPr="008F1A78" w:rsidRDefault="008F1A78" w:rsidP="008F1A78">
      <w:pPr>
        <w:pStyle w:val="Tekstpodstawowy210"/>
        <w:widowControl w:val="0"/>
        <w:tabs>
          <w:tab w:val="left" w:pos="720"/>
        </w:tabs>
        <w:spacing w:after="0"/>
        <w:ind w:firstLine="0"/>
        <w:rPr>
          <w:bCs/>
          <w:sz w:val="22"/>
          <w:szCs w:val="22"/>
        </w:rPr>
      </w:pPr>
    </w:p>
    <w:p w14:paraId="3EDE2FEC" w14:textId="77777777" w:rsidR="005040BB" w:rsidRDefault="005040BB" w:rsidP="005040BB">
      <w:pPr>
        <w:spacing w:after="1080"/>
        <w:ind w:left="0" w:firstLine="0"/>
        <w:rPr>
          <w:b/>
          <w:bCs/>
          <w:sz w:val="22"/>
          <w:szCs w:val="22"/>
        </w:rPr>
      </w:pPr>
      <w:r w:rsidRPr="00AE2E4B">
        <w:rPr>
          <w:b/>
          <w:bCs/>
          <w:sz w:val="22"/>
          <w:szCs w:val="22"/>
        </w:rPr>
        <w:t>Wykonawca:</w:t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</w:r>
      <w:r w:rsidRPr="00AE2E4B">
        <w:rPr>
          <w:b/>
          <w:bCs/>
          <w:sz w:val="22"/>
          <w:szCs w:val="22"/>
        </w:rPr>
        <w:tab/>
        <w:t>Zamawiający:</w:t>
      </w:r>
    </w:p>
    <w:p w14:paraId="1A9A93B5" w14:textId="77777777" w:rsidR="005040BB" w:rsidRPr="00AE2E4B" w:rsidRDefault="005040BB" w:rsidP="005040BB">
      <w:pPr>
        <w:ind w:left="0" w:firstLine="6379"/>
        <w:rPr>
          <w:b/>
          <w:bCs/>
          <w:sz w:val="22"/>
          <w:szCs w:val="22"/>
        </w:rPr>
      </w:pPr>
      <w:r w:rsidRPr="00AE2E4B">
        <w:rPr>
          <w:b/>
          <w:bCs/>
          <w:sz w:val="22"/>
          <w:szCs w:val="22"/>
        </w:rPr>
        <w:t>Kontrasygnata:</w:t>
      </w:r>
    </w:p>
    <w:p w14:paraId="434EBE0F" w14:textId="77777777" w:rsidR="005040BB" w:rsidRPr="00D06BCB" w:rsidRDefault="005040BB" w:rsidP="00B37962">
      <w:pPr>
        <w:pStyle w:val="Tekstpodstawowy210"/>
        <w:widowControl w:val="0"/>
        <w:tabs>
          <w:tab w:val="left" w:pos="720"/>
        </w:tabs>
        <w:spacing w:after="0"/>
        <w:ind w:left="284" w:firstLine="0"/>
        <w:rPr>
          <w:bCs/>
          <w:sz w:val="22"/>
          <w:szCs w:val="22"/>
        </w:rPr>
      </w:pPr>
    </w:p>
    <w:p w14:paraId="57A92224" w14:textId="3EBCE048" w:rsidR="00B37962" w:rsidRPr="00D06BCB" w:rsidRDefault="00B37962" w:rsidP="00B37962">
      <w:pPr>
        <w:widowControl w:val="0"/>
        <w:jc w:val="right"/>
        <w:rPr>
          <w:bCs/>
          <w:i/>
          <w:sz w:val="22"/>
          <w:szCs w:val="22"/>
        </w:rPr>
      </w:pPr>
      <w:r w:rsidRPr="00D06BCB">
        <w:rPr>
          <w:bCs/>
          <w:i/>
          <w:sz w:val="22"/>
          <w:szCs w:val="22"/>
        </w:rPr>
        <w:br w:type="page"/>
      </w:r>
      <w:r w:rsidRPr="00D06BCB">
        <w:rPr>
          <w:bCs/>
          <w:i/>
          <w:sz w:val="22"/>
          <w:szCs w:val="22"/>
        </w:rPr>
        <w:lastRenderedPageBreak/>
        <w:t xml:space="preserve">Załącznik </w:t>
      </w:r>
      <w:r w:rsidR="005040BB">
        <w:rPr>
          <w:bCs/>
          <w:i/>
          <w:sz w:val="22"/>
          <w:szCs w:val="22"/>
        </w:rPr>
        <w:t xml:space="preserve">nr 1 </w:t>
      </w:r>
      <w:r w:rsidRPr="00D06BCB">
        <w:rPr>
          <w:bCs/>
          <w:i/>
          <w:sz w:val="22"/>
          <w:szCs w:val="22"/>
        </w:rPr>
        <w:t>do umowy</w:t>
      </w:r>
    </w:p>
    <w:p w14:paraId="0E8F9207" w14:textId="77777777" w:rsidR="00B37962" w:rsidRPr="00D06BCB" w:rsidRDefault="00B37962" w:rsidP="00B37962">
      <w:pPr>
        <w:jc w:val="center"/>
        <w:rPr>
          <w:b/>
          <w:sz w:val="48"/>
        </w:rPr>
      </w:pPr>
    </w:p>
    <w:p w14:paraId="34E1CCF1" w14:textId="77777777" w:rsidR="00B37962" w:rsidRPr="00D06BCB" w:rsidRDefault="00B37962" w:rsidP="00B37962">
      <w:pPr>
        <w:ind w:left="0" w:firstLine="0"/>
        <w:jc w:val="center"/>
        <w:rPr>
          <w:b/>
        </w:rPr>
      </w:pPr>
      <w:r w:rsidRPr="00D06BCB">
        <w:rPr>
          <w:b/>
        </w:rPr>
        <w:t>DZIENNIK PRACY SPRZĘTU</w:t>
      </w:r>
    </w:p>
    <w:p w14:paraId="55800E72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jc w:val="center"/>
        <w:rPr>
          <w:bCs/>
          <w:sz w:val="22"/>
          <w:szCs w:val="22"/>
        </w:rPr>
      </w:pPr>
      <w:r w:rsidRPr="00D06BCB">
        <w:rPr>
          <w:bCs/>
          <w:sz w:val="22"/>
          <w:szCs w:val="22"/>
        </w:rPr>
        <w:t>(załącznik do faktury VAT nr ...................................)</w:t>
      </w:r>
    </w:p>
    <w:p w14:paraId="2CB6FD89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jc w:val="center"/>
        <w:rPr>
          <w:b/>
          <w:sz w:val="22"/>
          <w:szCs w:val="22"/>
        </w:rPr>
      </w:pPr>
    </w:p>
    <w:p w14:paraId="03294D9C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jc w:val="center"/>
        <w:rPr>
          <w:b/>
        </w:rPr>
      </w:pPr>
      <w:r w:rsidRPr="00D06BCB">
        <w:rPr>
          <w:b/>
          <w:sz w:val="22"/>
          <w:szCs w:val="22"/>
        </w:rPr>
        <w:t>ZA MIESIĄC .....................................ROKU .....................</w:t>
      </w:r>
    </w:p>
    <w:p w14:paraId="62930F2B" w14:textId="77777777" w:rsidR="00B37962" w:rsidRPr="00D06BCB" w:rsidRDefault="00B37962" w:rsidP="00B37962">
      <w:pPr>
        <w:ind w:left="0" w:firstLine="0"/>
        <w:jc w:val="center"/>
        <w:rPr>
          <w:b/>
        </w:rPr>
      </w:pPr>
      <w:r w:rsidRPr="00D06BCB">
        <w:rPr>
          <w:b/>
        </w:rPr>
        <w:t>SOŁECTWO……………………………………………..</w:t>
      </w:r>
    </w:p>
    <w:p w14:paraId="3EB9D8FD" w14:textId="77777777" w:rsidR="00B37962" w:rsidRPr="00D06BCB" w:rsidRDefault="00B37962" w:rsidP="00B37962">
      <w:pPr>
        <w:rPr>
          <w:b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1834"/>
        <w:gridCol w:w="2303"/>
        <w:gridCol w:w="2119"/>
        <w:gridCol w:w="1155"/>
      </w:tblGrid>
      <w:tr w:rsidR="00B37962" w:rsidRPr="00D06BCB" w14:paraId="415147CD" w14:textId="77777777" w:rsidTr="004C75F0">
        <w:trPr>
          <w:jc w:val="center"/>
        </w:trPr>
        <w:tc>
          <w:tcPr>
            <w:tcW w:w="584" w:type="dxa"/>
            <w:vAlign w:val="center"/>
          </w:tcPr>
          <w:p w14:paraId="7AC62FC2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834" w:type="dxa"/>
            <w:vAlign w:val="center"/>
          </w:tcPr>
          <w:p w14:paraId="20231B1E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Data wykonania usługi</w:t>
            </w:r>
          </w:p>
        </w:tc>
        <w:tc>
          <w:tcPr>
            <w:tcW w:w="2303" w:type="dxa"/>
            <w:vAlign w:val="center"/>
          </w:tcPr>
          <w:p w14:paraId="7DD40844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 xml:space="preserve">Godzina </w:t>
            </w:r>
          </w:p>
          <w:p w14:paraId="4A4E05A6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rozpoczęcia pracy</w:t>
            </w:r>
          </w:p>
        </w:tc>
        <w:tc>
          <w:tcPr>
            <w:tcW w:w="2119" w:type="dxa"/>
            <w:vAlign w:val="center"/>
          </w:tcPr>
          <w:p w14:paraId="2E3B8F57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Godzina zakończenia pracy</w:t>
            </w:r>
          </w:p>
        </w:tc>
        <w:tc>
          <w:tcPr>
            <w:tcW w:w="1155" w:type="dxa"/>
            <w:vAlign w:val="center"/>
          </w:tcPr>
          <w:p w14:paraId="3DF6D4DF" w14:textId="77777777" w:rsidR="00B37962" w:rsidRPr="00D06BCB" w:rsidRDefault="00B37962" w:rsidP="004C75F0">
            <w:pPr>
              <w:pStyle w:val="Tekstpodstawowy"/>
              <w:widowControl w:val="0"/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06BCB">
              <w:rPr>
                <w:b/>
                <w:sz w:val="20"/>
                <w:szCs w:val="20"/>
              </w:rPr>
              <w:t>Podpis sołtysa</w:t>
            </w:r>
          </w:p>
        </w:tc>
      </w:tr>
      <w:tr w:rsidR="00B37962" w:rsidRPr="00D06BCB" w14:paraId="6E13C35F" w14:textId="77777777" w:rsidTr="004C75F0">
        <w:trPr>
          <w:jc w:val="center"/>
        </w:trPr>
        <w:tc>
          <w:tcPr>
            <w:tcW w:w="584" w:type="dxa"/>
          </w:tcPr>
          <w:p w14:paraId="663C66A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363BE79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32F950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4374B78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6FB0D62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40B022A1" w14:textId="77777777" w:rsidTr="004C75F0">
        <w:trPr>
          <w:jc w:val="center"/>
        </w:trPr>
        <w:tc>
          <w:tcPr>
            <w:tcW w:w="584" w:type="dxa"/>
          </w:tcPr>
          <w:p w14:paraId="073AF87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7C59D44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1D32723B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354F66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D7DDDB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286056EB" w14:textId="77777777" w:rsidTr="004C75F0">
        <w:trPr>
          <w:jc w:val="center"/>
        </w:trPr>
        <w:tc>
          <w:tcPr>
            <w:tcW w:w="584" w:type="dxa"/>
          </w:tcPr>
          <w:p w14:paraId="402D503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256AD34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0E3906D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CC8461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6A35ADFB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74D2C70A" w14:textId="77777777" w:rsidTr="004C75F0">
        <w:trPr>
          <w:jc w:val="center"/>
        </w:trPr>
        <w:tc>
          <w:tcPr>
            <w:tcW w:w="584" w:type="dxa"/>
          </w:tcPr>
          <w:p w14:paraId="12F33BF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184FDD8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AF24E5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4CB5738B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681E7DF3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73B0059D" w14:textId="77777777" w:rsidTr="004C75F0">
        <w:trPr>
          <w:jc w:val="center"/>
        </w:trPr>
        <w:tc>
          <w:tcPr>
            <w:tcW w:w="584" w:type="dxa"/>
          </w:tcPr>
          <w:p w14:paraId="552ABCD3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639ABD9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268735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C1DCBD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E22AF6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533F2EB0" w14:textId="77777777" w:rsidTr="004C75F0">
        <w:trPr>
          <w:jc w:val="center"/>
        </w:trPr>
        <w:tc>
          <w:tcPr>
            <w:tcW w:w="584" w:type="dxa"/>
          </w:tcPr>
          <w:p w14:paraId="42D45A43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67978A7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BA8C88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5522E60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6E03AD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676350BE" w14:textId="77777777" w:rsidTr="004C75F0">
        <w:trPr>
          <w:jc w:val="center"/>
        </w:trPr>
        <w:tc>
          <w:tcPr>
            <w:tcW w:w="584" w:type="dxa"/>
          </w:tcPr>
          <w:p w14:paraId="39EF003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20E6FAA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582A512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6A78FEE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ED75EF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1FBC2099" w14:textId="77777777" w:rsidTr="004C75F0">
        <w:trPr>
          <w:jc w:val="center"/>
        </w:trPr>
        <w:tc>
          <w:tcPr>
            <w:tcW w:w="584" w:type="dxa"/>
          </w:tcPr>
          <w:p w14:paraId="681D8481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4F712FE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4470E4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74FC7CF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1552ACC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102893E6" w14:textId="77777777" w:rsidTr="004C75F0">
        <w:trPr>
          <w:jc w:val="center"/>
        </w:trPr>
        <w:tc>
          <w:tcPr>
            <w:tcW w:w="584" w:type="dxa"/>
          </w:tcPr>
          <w:p w14:paraId="0F3B452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6FD9C701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10B474A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75EB740B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64CFBA3D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084C708F" w14:textId="77777777" w:rsidTr="004C75F0">
        <w:trPr>
          <w:jc w:val="center"/>
        </w:trPr>
        <w:tc>
          <w:tcPr>
            <w:tcW w:w="584" w:type="dxa"/>
          </w:tcPr>
          <w:p w14:paraId="7FBE9AF1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4E4B1F3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32F8563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7C107DC1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1FB5460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38877018" w14:textId="77777777" w:rsidTr="004C75F0">
        <w:trPr>
          <w:jc w:val="center"/>
        </w:trPr>
        <w:tc>
          <w:tcPr>
            <w:tcW w:w="584" w:type="dxa"/>
          </w:tcPr>
          <w:p w14:paraId="7786D4A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0A98AEB6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1E733DD5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4617D35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1B12BA7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234E53F7" w14:textId="77777777" w:rsidTr="004C75F0">
        <w:trPr>
          <w:jc w:val="center"/>
        </w:trPr>
        <w:tc>
          <w:tcPr>
            <w:tcW w:w="584" w:type="dxa"/>
          </w:tcPr>
          <w:p w14:paraId="3EE429E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52284CF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6F1CCB6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EB5544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D6E80C1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673A79F5" w14:textId="77777777" w:rsidTr="004C75F0">
        <w:trPr>
          <w:jc w:val="center"/>
        </w:trPr>
        <w:tc>
          <w:tcPr>
            <w:tcW w:w="584" w:type="dxa"/>
          </w:tcPr>
          <w:p w14:paraId="0EF7FB2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5A69F701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2E35CF49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615DE8E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6ABCC766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35D7AC7A" w14:textId="77777777" w:rsidTr="004C75F0">
        <w:trPr>
          <w:jc w:val="center"/>
        </w:trPr>
        <w:tc>
          <w:tcPr>
            <w:tcW w:w="584" w:type="dxa"/>
          </w:tcPr>
          <w:p w14:paraId="4965870B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56FA7F1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62E9B9B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3B869C1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61DF1F2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39C78863" w14:textId="77777777" w:rsidTr="004C75F0">
        <w:trPr>
          <w:jc w:val="center"/>
        </w:trPr>
        <w:tc>
          <w:tcPr>
            <w:tcW w:w="584" w:type="dxa"/>
          </w:tcPr>
          <w:p w14:paraId="2E009CD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688C9EE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75B88E0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442DB6C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8C8C8A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04794C6A" w14:textId="77777777" w:rsidTr="004C75F0">
        <w:trPr>
          <w:jc w:val="center"/>
        </w:trPr>
        <w:tc>
          <w:tcPr>
            <w:tcW w:w="584" w:type="dxa"/>
          </w:tcPr>
          <w:p w14:paraId="36C81B40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35CA458F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2BDB5A97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192F0BF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CEA52DA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  <w:tr w:rsidR="00B37962" w:rsidRPr="00D06BCB" w14:paraId="0200349D" w14:textId="77777777" w:rsidTr="004C75F0">
        <w:trPr>
          <w:jc w:val="center"/>
        </w:trPr>
        <w:tc>
          <w:tcPr>
            <w:tcW w:w="584" w:type="dxa"/>
          </w:tcPr>
          <w:p w14:paraId="3C754278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834" w:type="dxa"/>
          </w:tcPr>
          <w:p w14:paraId="7983C5C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4F46D7AE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119" w:type="dxa"/>
          </w:tcPr>
          <w:p w14:paraId="6BCD0234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32DA767C" w14:textId="77777777" w:rsidR="00B37962" w:rsidRPr="00D06BCB" w:rsidRDefault="00B37962" w:rsidP="004C75F0">
            <w:pPr>
              <w:pStyle w:val="Tekstpodstawowy"/>
              <w:widowControl w:val="0"/>
              <w:ind w:left="0" w:firstLine="0"/>
              <w:rPr>
                <w:sz w:val="22"/>
                <w:szCs w:val="22"/>
              </w:rPr>
            </w:pPr>
          </w:p>
        </w:tc>
      </w:tr>
    </w:tbl>
    <w:p w14:paraId="5CEF1C09" w14:textId="77777777" w:rsidR="00B37962" w:rsidRPr="00D06BCB" w:rsidRDefault="00B37962" w:rsidP="00B37962">
      <w:pPr>
        <w:pStyle w:val="Tekstpodstawowy"/>
        <w:widowControl w:val="0"/>
        <w:ind w:left="0" w:firstLine="0"/>
        <w:rPr>
          <w:sz w:val="22"/>
          <w:szCs w:val="22"/>
        </w:rPr>
      </w:pPr>
    </w:p>
    <w:p w14:paraId="5C137D88" w14:textId="77777777" w:rsidR="00B37962" w:rsidRPr="00D06BCB" w:rsidRDefault="00B37962" w:rsidP="00B37962">
      <w:pPr>
        <w:autoSpaceDE w:val="0"/>
        <w:autoSpaceDN w:val="0"/>
        <w:adjustRightInd w:val="0"/>
        <w:spacing w:before="12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Uwagi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C3A956" w14:textId="77777777" w:rsidR="00B37962" w:rsidRPr="00D06BCB" w:rsidRDefault="00B37962" w:rsidP="00B37962">
      <w:pPr>
        <w:autoSpaceDE w:val="0"/>
        <w:autoSpaceDN w:val="0"/>
        <w:adjustRightInd w:val="0"/>
        <w:spacing w:before="120"/>
        <w:ind w:left="0" w:firstLine="0"/>
        <w:rPr>
          <w:sz w:val="22"/>
          <w:szCs w:val="22"/>
        </w:rPr>
      </w:pPr>
      <w:r w:rsidRPr="00D06BCB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444DC3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rPr>
          <w:i/>
          <w:sz w:val="16"/>
          <w:szCs w:val="16"/>
        </w:rPr>
      </w:pPr>
    </w:p>
    <w:p w14:paraId="7268260D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rPr>
          <w:i/>
          <w:sz w:val="16"/>
          <w:szCs w:val="16"/>
        </w:rPr>
      </w:pPr>
    </w:p>
    <w:p w14:paraId="2088B65D" w14:textId="77777777" w:rsidR="00B37962" w:rsidRPr="00D06BCB" w:rsidRDefault="00B37962" w:rsidP="00B37962">
      <w:pPr>
        <w:autoSpaceDE w:val="0"/>
        <w:autoSpaceDN w:val="0"/>
        <w:adjustRightInd w:val="0"/>
        <w:ind w:left="0" w:firstLine="0"/>
        <w:rPr>
          <w:b/>
          <w:i/>
          <w:sz w:val="22"/>
          <w:szCs w:val="22"/>
        </w:rPr>
      </w:pPr>
      <w:r w:rsidRPr="00D06BCB">
        <w:rPr>
          <w:b/>
          <w:i/>
          <w:sz w:val="22"/>
          <w:szCs w:val="22"/>
        </w:rPr>
        <w:t xml:space="preserve">Akceptuję: </w:t>
      </w:r>
    </w:p>
    <w:p w14:paraId="37C8C828" w14:textId="77777777" w:rsidR="00B37962" w:rsidRPr="00D06BCB" w:rsidRDefault="00B37962" w:rsidP="00B37962">
      <w:pPr>
        <w:autoSpaceDE w:val="0"/>
        <w:autoSpaceDN w:val="0"/>
        <w:adjustRightInd w:val="0"/>
        <w:spacing w:after="0"/>
        <w:ind w:left="0" w:firstLine="0"/>
        <w:rPr>
          <w:i/>
          <w:sz w:val="22"/>
          <w:szCs w:val="22"/>
        </w:rPr>
      </w:pPr>
      <w:r w:rsidRPr="00D06BCB">
        <w:rPr>
          <w:i/>
          <w:sz w:val="22"/>
          <w:szCs w:val="22"/>
        </w:rPr>
        <w:t>………………………………………………….</w:t>
      </w:r>
    </w:p>
    <w:p w14:paraId="71396EA4" w14:textId="5E2CFCD8" w:rsidR="00C9253D" w:rsidRPr="00FE782F" w:rsidRDefault="00B37962" w:rsidP="00FE782F">
      <w:pPr>
        <w:autoSpaceDE w:val="0"/>
        <w:autoSpaceDN w:val="0"/>
        <w:adjustRightInd w:val="0"/>
        <w:spacing w:after="0"/>
        <w:ind w:left="0" w:firstLine="0"/>
        <w:rPr>
          <w:i/>
          <w:sz w:val="22"/>
          <w:szCs w:val="22"/>
        </w:rPr>
      </w:pPr>
      <w:r w:rsidRPr="00D06BCB">
        <w:rPr>
          <w:i/>
          <w:sz w:val="20"/>
          <w:szCs w:val="20"/>
          <w:vertAlign w:val="superscript"/>
        </w:rPr>
        <w:t xml:space="preserve">            (podpis koordynatora umowy po stronie Zamawiającego) </w:t>
      </w:r>
    </w:p>
    <w:sectPr w:rsidR="00C9253D" w:rsidRPr="00FE782F" w:rsidSect="002E676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2337F" w14:textId="77777777" w:rsidR="009554A6" w:rsidRDefault="009554A6" w:rsidP="00B37962">
      <w:pPr>
        <w:spacing w:after="0"/>
      </w:pPr>
      <w:r>
        <w:separator/>
      </w:r>
    </w:p>
  </w:endnote>
  <w:endnote w:type="continuationSeparator" w:id="0">
    <w:p w14:paraId="608A7841" w14:textId="77777777" w:rsidR="009554A6" w:rsidRDefault="009554A6" w:rsidP="00B379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E41B2" w14:textId="77777777" w:rsidR="009554A6" w:rsidRDefault="009554A6" w:rsidP="00B37962">
      <w:pPr>
        <w:spacing w:after="0"/>
      </w:pPr>
      <w:r>
        <w:separator/>
      </w:r>
    </w:p>
  </w:footnote>
  <w:footnote w:type="continuationSeparator" w:id="0">
    <w:p w14:paraId="6096DE91" w14:textId="77777777" w:rsidR="009554A6" w:rsidRDefault="009554A6" w:rsidP="00B379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5B758" w14:textId="77777777" w:rsidR="002E6763" w:rsidRDefault="002E6763" w:rsidP="002E6763">
    <w:pPr>
      <w:pStyle w:val="Nagwek"/>
      <w:tabs>
        <w:tab w:val="clear" w:pos="4703"/>
        <w:tab w:val="clear" w:pos="9406"/>
      </w:tabs>
      <w:ind w:left="0" w:firstLine="0"/>
    </w:pPr>
    <w:r>
      <w:rPr>
        <w:noProof/>
      </w:rPr>
      <w:drawing>
        <wp:inline distT="0" distB="0" distL="0" distR="0" wp14:anchorId="5FFDD21D" wp14:editId="27727C87">
          <wp:extent cx="2505710" cy="731520"/>
          <wp:effectExtent l="0" t="0" r="8890" b="0"/>
          <wp:docPr id="2064027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A7809D" w14:textId="702FC0E5" w:rsidR="002E6763" w:rsidRPr="00B37962" w:rsidRDefault="002E6763" w:rsidP="002E6763">
    <w:pPr>
      <w:pStyle w:val="Nagwek"/>
      <w:tabs>
        <w:tab w:val="clear" w:pos="4703"/>
        <w:tab w:val="clear" w:pos="9406"/>
      </w:tabs>
      <w:ind w:left="0" w:firstLine="0"/>
      <w:jc w:val="right"/>
      <w:rPr>
        <w:i/>
        <w:iCs/>
        <w:sz w:val="20"/>
        <w:szCs w:val="20"/>
      </w:rPr>
    </w:pPr>
    <w:r w:rsidRPr="00385B2B">
      <w:rPr>
        <w:i/>
        <w:iCs/>
        <w:sz w:val="20"/>
        <w:szCs w:val="20"/>
      </w:rPr>
      <w:tab/>
    </w:r>
    <w:r w:rsidRPr="00385B2B"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>Znak sprawy:</w:t>
    </w:r>
    <w:r w:rsidRPr="00385B2B">
      <w:rPr>
        <w:i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43"/>
        </w:tabs>
        <w:ind w:left="1211" w:hanging="360"/>
      </w:pPr>
    </w:lvl>
  </w:abstractNum>
  <w:abstractNum w:abstractNumId="1" w15:restartNumberingAfterBreak="0">
    <w:nsid w:val="00000004"/>
    <w:multiLevelType w:val="multilevel"/>
    <w:tmpl w:val="5D062C42"/>
    <w:name w:val="WW8Num5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255"/>
      </w:pPr>
      <w:rPr>
        <w:rFonts w:eastAsia="Calibri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9"/>
      <w:numFmt w:val="upperRoman"/>
      <w:lvlText w:val="%4."/>
      <w:lvlJc w:val="left"/>
      <w:pPr>
        <w:tabs>
          <w:tab w:val="num" w:pos="0"/>
        </w:tabs>
        <w:ind w:left="3240" w:hanging="720"/>
      </w:pPr>
    </w:lvl>
    <w:lvl w:ilvl="4">
      <w:start w:val="20"/>
      <w:numFmt w:val="upperRoman"/>
      <w:lvlText w:val="%5&gt;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8D08CFA0"/>
    <w:name w:val="WW8Num10"/>
    <w:lvl w:ilvl="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D"/>
    <w:multiLevelType w:val="singleLevel"/>
    <w:tmpl w:val="B560CD66"/>
    <w:name w:val="WW8Num15"/>
    <w:lvl w:ilvl="0">
      <w:start w:val="2"/>
      <w:numFmt w:val="decimal"/>
      <w:lvlText w:val="%1."/>
      <w:lvlJc w:val="left"/>
      <w:pPr>
        <w:tabs>
          <w:tab w:val="num" w:pos="2775"/>
        </w:tabs>
        <w:ind w:left="2775" w:hanging="255"/>
      </w:pPr>
      <w:rPr>
        <w:rFonts w:hint="default"/>
        <w:sz w:val="22"/>
        <w:szCs w:val="22"/>
      </w:rPr>
    </w:lvl>
  </w:abstractNum>
  <w:abstractNum w:abstractNumId="5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6" w15:restartNumberingAfterBreak="0">
    <w:nsid w:val="00000011"/>
    <w:multiLevelType w:val="singleLevel"/>
    <w:tmpl w:val="DD1C35BC"/>
    <w:name w:val="WW8Num20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255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0000001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0000016"/>
    <w:multiLevelType w:val="singleLevel"/>
    <w:tmpl w:val="BB60E282"/>
    <w:name w:val="WW8Num34"/>
    <w:lvl w:ilvl="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9" w15:restartNumberingAfterBreak="0">
    <w:nsid w:val="00000028"/>
    <w:multiLevelType w:val="singleLevel"/>
    <w:tmpl w:val="5F98A6D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10" w15:restartNumberingAfterBreak="0">
    <w:nsid w:val="00000029"/>
    <w:multiLevelType w:val="singleLevel"/>
    <w:tmpl w:val="C22A6B68"/>
    <w:name w:val="WW8Num5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11" w15:restartNumberingAfterBreak="0">
    <w:nsid w:val="00000034"/>
    <w:multiLevelType w:val="singleLevel"/>
    <w:tmpl w:val="00000034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12" w15:restartNumberingAfterBreak="0">
    <w:nsid w:val="00000037"/>
    <w:multiLevelType w:val="multilevel"/>
    <w:tmpl w:val="5DB8DA4A"/>
    <w:name w:val="WW8Num76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  <w:b w:val="0"/>
        <w:sz w:val="22"/>
        <w:szCs w:val="22"/>
        <w:lang w:val="pl-PL" w:eastAsia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0000004C"/>
    <w:multiLevelType w:val="singleLevel"/>
    <w:tmpl w:val="8A44BE20"/>
    <w:name w:val="WW8Num10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4" w15:restartNumberingAfterBreak="0">
    <w:nsid w:val="00000050"/>
    <w:multiLevelType w:val="singleLevel"/>
    <w:tmpl w:val="00000050"/>
    <w:name w:val="WW8Num109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15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241018"/>
    <w:multiLevelType w:val="hybridMultilevel"/>
    <w:tmpl w:val="35987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2941AA4"/>
    <w:multiLevelType w:val="hybridMultilevel"/>
    <w:tmpl w:val="84E4BE1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044509D7"/>
    <w:multiLevelType w:val="hybridMultilevel"/>
    <w:tmpl w:val="89727D7E"/>
    <w:lvl w:ilvl="0" w:tplc="E7CC0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0B69E4"/>
    <w:multiLevelType w:val="hybridMultilevel"/>
    <w:tmpl w:val="79EA61C8"/>
    <w:lvl w:ilvl="0" w:tplc="1AE2BF34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86B23E2"/>
    <w:multiLevelType w:val="multilevel"/>
    <w:tmpl w:val="4A80A55C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08FF3DD5"/>
    <w:multiLevelType w:val="hybridMultilevel"/>
    <w:tmpl w:val="ADC6077C"/>
    <w:lvl w:ilvl="0" w:tplc="A6522DF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CFF0E0B2">
      <w:start w:val="3"/>
      <w:numFmt w:val="decimal"/>
      <w:lvlText w:val="%2."/>
      <w:lvlJc w:val="left"/>
      <w:pPr>
        <w:tabs>
          <w:tab w:val="num" w:pos="795"/>
        </w:tabs>
        <w:ind w:left="795" w:hanging="2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096A494D"/>
    <w:multiLevelType w:val="hybridMultilevel"/>
    <w:tmpl w:val="AA1A45CE"/>
    <w:name w:val="WW8Num622"/>
    <w:lvl w:ilvl="0" w:tplc="410E3C6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A602FD7"/>
    <w:multiLevelType w:val="hybridMultilevel"/>
    <w:tmpl w:val="125E1FAA"/>
    <w:lvl w:ilvl="0" w:tplc="801C1D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05A101B"/>
    <w:multiLevelType w:val="hybridMultilevel"/>
    <w:tmpl w:val="5110421A"/>
    <w:lvl w:ilvl="0" w:tplc="362CBD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ACBC26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2"/>
        <w:szCs w:val="22"/>
      </w:rPr>
    </w:lvl>
    <w:lvl w:ilvl="2" w:tplc="99E2FB6E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57310A3"/>
    <w:multiLevelType w:val="hybridMultilevel"/>
    <w:tmpl w:val="38F2F956"/>
    <w:lvl w:ilvl="0" w:tplc="D946069E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6225422"/>
    <w:multiLevelType w:val="hybridMultilevel"/>
    <w:tmpl w:val="A4D88B72"/>
    <w:lvl w:ilvl="0" w:tplc="D54EC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962E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EB23CD"/>
    <w:multiLevelType w:val="hybridMultilevel"/>
    <w:tmpl w:val="39F82B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AE4D43"/>
    <w:multiLevelType w:val="hybridMultilevel"/>
    <w:tmpl w:val="6C72CA12"/>
    <w:lvl w:ilvl="0" w:tplc="CCFA41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42CCC"/>
    <w:multiLevelType w:val="hybridMultilevel"/>
    <w:tmpl w:val="950447DA"/>
    <w:lvl w:ilvl="0" w:tplc="8C4CE3B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1C2732C1"/>
    <w:multiLevelType w:val="hybridMultilevel"/>
    <w:tmpl w:val="82F09B32"/>
    <w:lvl w:ilvl="0" w:tplc="8ACEA7EC">
      <w:start w:val="1"/>
      <w:numFmt w:val="decimal"/>
      <w:lvlText w:val="%1."/>
      <w:lvlJc w:val="left"/>
      <w:pPr>
        <w:tabs>
          <w:tab w:val="num" w:pos="795"/>
        </w:tabs>
        <w:ind w:left="795" w:hanging="2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0981B08"/>
    <w:multiLevelType w:val="hybridMultilevel"/>
    <w:tmpl w:val="C874B03A"/>
    <w:lvl w:ilvl="0" w:tplc="20A81004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1852F06"/>
    <w:multiLevelType w:val="hybridMultilevel"/>
    <w:tmpl w:val="9CECA024"/>
    <w:lvl w:ilvl="0" w:tplc="12F82CB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BA6B9AA">
      <w:start w:val="1"/>
      <w:numFmt w:val="decimal"/>
      <w:lvlText w:val="%2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2" w:tplc="BB6C9A8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1C3B62"/>
    <w:multiLevelType w:val="hybridMultilevel"/>
    <w:tmpl w:val="859E92DC"/>
    <w:lvl w:ilvl="0" w:tplc="6E8A2FB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B0C3D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39A0BCB"/>
    <w:multiLevelType w:val="hybridMultilevel"/>
    <w:tmpl w:val="BFBACF2C"/>
    <w:lvl w:ilvl="0" w:tplc="04150011">
      <w:start w:val="1"/>
      <w:numFmt w:val="decimal"/>
      <w:lvlText w:val="%1)"/>
      <w:lvlJc w:val="left"/>
      <w:pPr>
        <w:ind w:left="1335" w:hanging="360"/>
      </w:pPr>
      <w:rPr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7" w15:restartNumberingAfterBreak="0">
    <w:nsid w:val="23B2298F"/>
    <w:multiLevelType w:val="hybridMultilevel"/>
    <w:tmpl w:val="D55A872C"/>
    <w:lvl w:ilvl="0" w:tplc="A8E8751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70D4B02"/>
    <w:multiLevelType w:val="hybridMultilevel"/>
    <w:tmpl w:val="A088FE78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279E0E56"/>
    <w:multiLevelType w:val="hybridMultilevel"/>
    <w:tmpl w:val="05E23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350DDA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8225C49"/>
    <w:multiLevelType w:val="hybridMultilevel"/>
    <w:tmpl w:val="757A34AA"/>
    <w:name w:val="WW8Num62"/>
    <w:lvl w:ilvl="0" w:tplc="77A223E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CDEBA5C">
      <w:start w:val="1"/>
      <w:numFmt w:val="lowerLetter"/>
      <w:lvlText w:val="%2)"/>
      <w:lvlJc w:val="left"/>
      <w:pPr>
        <w:tabs>
          <w:tab w:val="num" w:pos="12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85D31A5"/>
    <w:multiLevelType w:val="hybridMultilevel"/>
    <w:tmpl w:val="AEF691FA"/>
    <w:lvl w:ilvl="0" w:tplc="8FB21DEC">
      <w:start w:val="1"/>
      <w:numFmt w:val="lowerLetter"/>
      <w:lvlText w:val="%1)"/>
      <w:lvlJc w:val="left"/>
      <w:pPr>
        <w:ind w:left="1854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28E87CC8"/>
    <w:multiLevelType w:val="hybridMultilevel"/>
    <w:tmpl w:val="C0A4C402"/>
    <w:lvl w:ilvl="0" w:tplc="1B3882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F3135D"/>
    <w:multiLevelType w:val="hybridMultilevel"/>
    <w:tmpl w:val="35D6C6E0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4" w15:restartNumberingAfterBreak="0">
    <w:nsid w:val="2B5D5111"/>
    <w:multiLevelType w:val="hybridMultilevel"/>
    <w:tmpl w:val="A4D29092"/>
    <w:lvl w:ilvl="0" w:tplc="9E467FDA">
      <w:start w:val="1"/>
      <w:numFmt w:val="decimal"/>
      <w:lvlText w:val="%1)"/>
      <w:lvlJc w:val="left"/>
      <w:pPr>
        <w:ind w:left="1335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82CE5"/>
    <w:multiLevelType w:val="hybridMultilevel"/>
    <w:tmpl w:val="54D286D6"/>
    <w:lvl w:ilvl="0" w:tplc="655E58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91729C"/>
    <w:multiLevelType w:val="hybridMultilevel"/>
    <w:tmpl w:val="A6C2F11E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CD9C7C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7C6C75"/>
    <w:multiLevelType w:val="hybridMultilevel"/>
    <w:tmpl w:val="14DA3F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1A1F2C"/>
    <w:multiLevelType w:val="hybridMultilevel"/>
    <w:tmpl w:val="0E065046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381401"/>
    <w:multiLevelType w:val="hybridMultilevel"/>
    <w:tmpl w:val="2BF48960"/>
    <w:name w:val="WW8Num272"/>
    <w:lvl w:ilvl="0" w:tplc="64FA6BA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18E50AC"/>
    <w:multiLevelType w:val="hybridMultilevel"/>
    <w:tmpl w:val="3A8C6B7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2732D37"/>
    <w:multiLevelType w:val="hybridMultilevel"/>
    <w:tmpl w:val="0D085418"/>
    <w:lvl w:ilvl="0" w:tplc="E1EEE1F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29249BE"/>
    <w:multiLevelType w:val="hybridMultilevel"/>
    <w:tmpl w:val="B7A005A6"/>
    <w:lvl w:ilvl="0" w:tplc="1D14F6CC">
      <w:start w:val="1"/>
      <w:numFmt w:val="decimal"/>
      <w:lvlText w:val="%1."/>
      <w:lvlJc w:val="left"/>
      <w:pPr>
        <w:tabs>
          <w:tab w:val="num" w:pos="576"/>
        </w:tabs>
        <w:ind w:left="576" w:hanging="432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2C20B83"/>
    <w:multiLevelType w:val="hybridMultilevel"/>
    <w:tmpl w:val="B636CA84"/>
    <w:lvl w:ilvl="0" w:tplc="D632B3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4E2750E"/>
    <w:multiLevelType w:val="hybridMultilevel"/>
    <w:tmpl w:val="C0BA3004"/>
    <w:lvl w:ilvl="0" w:tplc="801C1D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60C1645"/>
    <w:multiLevelType w:val="hybridMultilevel"/>
    <w:tmpl w:val="2B469C80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4FA6BA0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6" w15:restartNumberingAfterBreak="0">
    <w:nsid w:val="369E0E1F"/>
    <w:multiLevelType w:val="hybridMultilevel"/>
    <w:tmpl w:val="40EADCF8"/>
    <w:lvl w:ilvl="0" w:tplc="C05C251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CDA8281C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384C037B"/>
    <w:multiLevelType w:val="hybridMultilevel"/>
    <w:tmpl w:val="820EC998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8" w15:restartNumberingAfterBreak="0">
    <w:nsid w:val="39C32580"/>
    <w:multiLevelType w:val="hybridMultilevel"/>
    <w:tmpl w:val="404E800C"/>
    <w:lvl w:ilvl="0" w:tplc="B126B110">
      <w:start w:val="1"/>
      <w:numFmt w:val="decimal"/>
      <w:lvlText w:val="%1)"/>
      <w:lvlJc w:val="left"/>
      <w:pPr>
        <w:ind w:left="624" w:hanging="264"/>
      </w:pPr>
      <w:rPr>
        <w:rFonts w:hint="default"/>
        <w:b w:val="0"/>
        <w:i w:val="0"/>
        <w:sz w:val="22"/>
        <w:szCs w:val="22"/>
      </w:rPr>
    </w:lvl>
    <w:lvl w:ilvl="1" w:tplc="B73E3692">
      <w:start w:val="1"/>
      <w:numFmt w:val="lowerLetter"/>
      <w:lvlText w:val="%2)"/>
      <w:lvlJc w:val="left"/>
      <w:pPr>
        <w:tabs>
          <w:tab w:val="num" w:pos="152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AB0265E"/>
    <w:multiLevelType w:val="hybridMultilevel"/>
    <w:tmpl w:val="618A68F6"/>
    <w:lvl w:ilvl="0" w:tplc="0415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5B78C6"/>
    <w:multiLevelType w:val="hybridMultilevel"/>
    <w:tmpl w:val="3FE252FA"/>
    <w:lvl w:ilvl="0" w:tplc="8C4CE3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05369F2"/>
    <w:multiLevelType w:val="hybridMultilevel"/>
    <w:tmpl w:val="DDF49B16"/>
    <w:lvl w:ilvl="0" w:tplc="9CCA6EA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AA4C91DA">
      <w:start w:val="1"/>
      <w:numFmt w:val="lowerLetter"/>
      <w:lvlText w:val="%2)"/>
      <w:lvlJc w:val="left"/>
      <w:pPr>
        <w:tabs>
          <w:tab w:val="num" w:pos="552"/>
        </w:tabs>
        <w:ind w:left="1980" w:hanging="360"/>
      </w:pPr>
      <w:rPr>
        <w:rFonts w:hint="default"/>
      </w:rPr>
    </w:lvl>
    <w:lvl w:ilvl="2" w:tplc="0D1A15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2" w15:restartNumberingAfterBreak="0">
    <w:nsid w:val="43A72CB1"/>
    <w:multiLevelType w:val="hybridMultilevel"/>
    <w:tmpl w:val="98D4A2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4CF7D71"/>
    <w:multiLevelType w:val="hybridMultilevel"/>
    <w:tmpl w:val="62D02A60"/>
    <w:name w:val="WW8Num202"/>
    <w:lvl w:ilvl="0" w:tplc="D9D412DE">
      <w:start w:val="1"/>
      <w:numFmt w:val="decimal"/>
      <w:lvlText w:val="%1."/>
      <w:lvlJc w:val="left"/>
      <w:pPr>
        <w:tabs>
          <w:tab w:val="num" w:pos="543"/>
        </w:tabs>
        <w:ind w:left="543" w:hanging="2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5D124AB"/>
    <w:multiLevelType w:val="hybridMultilevel"/>
    <w:tmpl w:val="FF38997E"/>
    <w:name w:val="WW8Num4522"/>
    <w:lvl w:ilvl="0" w:tplc="47AE5BA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5D41BC5"/>
    <w:multiLevelType w:val="hybridMultilevel"/>
    <w:tmpl w:val="3CB2D476"/>
    <w:lvl w:ilvl="0" w:tplc="12A46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61D07F6"/>
    <w:multiLevelType w:val="hybridMultilevel"/>
    <w:tmpl w:val="12B03688"/>
    <w:name w:val="WW8Num6232"/>
    <w:lvl w:ilvl="0" w:tplc="D74062D8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6237427"/>
    <w:multiLevelType w:val="hybridMultilevel"/>
    <w:tmpl w:val="85849F28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46A1538B"/>
    <w:multiLevelType w:val="multilevel"/>
    <w:tmpl w:val="6F00D602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9" w15:restartNumberingAfterBreak="0">
    <w:nsid w:val="48842233"/>
    <w:multiLevelType w:val="hybridMultilevel"/>
    <w:tmpl w:val="820EC998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0" w15:restartNumberingAfterBreak="0">
    <w:nsid w:val="48C152BD"/>
    <w:multiLevelType w:val="hybridMultilevel"/>
    <w:tmpl w:val="D54660E0"/>
    <w:lvl w:ilvl="0" w:tplc="E1E6E71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9CF5418"/>
    <w:multiLevelType w:val="hybridMultilevel"/>
    <w:tmpl w:val="486E072A"/>
    <w:lvl w:ilvl="0" w:tplc="2CFE73E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A514C74"/>
    <w:multiLevelType w:val="hybridMultilevel"/>
    <w:tmpl w:val="060A0C46"/>
    <w:lvl w:ilvl="0" w:tplc="A68A6CB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786309"/>
    <w:multiLevelType w:val="hybridMultilevel"/>
    <w:tmpl w:val="1B74B88C"/>
    <w:lvl w:ilvl="0" w:tplc="C740698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D2B1E6C"/>
    <w:multiLevelType w:val="hybridMultilevel"/>
    <w:tmpl w:val="C6D0AA08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5" w15:restartNumberingAfterBreak="0">
    <w:nsid w:val="4DC53F8B"/>
    <w:multiLevelType w:val="hybridMultilevel"/>
    <w:tmpl w:val="FE9E8C1C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76" w15:restartNumberingAfterBreak="0">
    <w:nsid w:val="51DE0982"/>
    <w:multiLevelType w:val="hybridMultilevel"/>
    <w:tmpl w:val="7AB026C4"/>
    <w:lvl w:ilvl="0" w:tplc="BBF2C0C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E365FC0">
      <w:start w:val="1"/>
      <w:numFmt w:val="decimal"/>
      <w:lvlText w:val="%4."/>
      <w:lvlJc w:val="left"/>
      <w:pPr>
        <w:ind w:left="502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8BB48B0"/>
    <w:multiLevelType w:val="hybridMultilevel"/>
    <w:tmpl w:val="3012A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D819FF"/>
    <w:multiLevelType w:val="hybridMultilevel"/>
    <w:tmpl w:val="E31AE7BE"/>
    <w:lvl w:ilvl="0" w:tplc="C05C251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5A611203"/>
    <w:multiLevelType w:val="multilevel"/>
    <w:tmpl w:val="6A4E93CA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5AD7212F"/>
    <w:multiLevelType w:val="hybridMultilevel"/>
    <w:tmpl w:val="75B2C5E4"/>
    <w:lvl w:ilvl="0" w:tplc="D3BC8D7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B533F74"/>
    <w:multiLevelType w:val="hybridMultilevel"/>
    <w:tmpl w:val="148A6B9E"/>
    <w:lvl w:ilvl="0" w:tplc="68F4EDC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D415B6C"/>
    <w:multiLevelType w:val="hybridMultilevel"/>
    <w:tmpl w:val="FED84A36"/>
    <w:lvl w:ilvl="0" w:tplc="8C4CE3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5E5708D2"/>
    <w:multiLevelType w:val="hybridMultilevel"/>
    <w:tmpl w:val="0500149E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4" w15:restartNumberingAfterBreak="0">
    <w:nsid w:val="5F965AEA"/>
    <w:multiLevelType w:val="hybridMultilevel"/>
    <w:tmpl w:val="0F40820A"/>
    <w:name w:val="WW8Num623"/>
    <w:lvl w:ilvl="0" w:tplc="77A223E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00E346E"/>
    <w:multiLevelType w:val="hybridMultilevel"/>
    <w:tmpl w:val="49D6F3A0"/>
    <w:name w:val="WW8Num122"/>
    <w:lvl w:ilvl="0" w:tplc="0660F14E">
      <w:start w:val="1"/>
      <w:numFmt w:val="decimal"/>
      <w:lvlText w:val="%1."/>
      <w:lvlJc w:val="left"/>
      <w:pPr>
        <w:tabs>
          <w:tab w:val="num" w:pos="543"/>
        </w:tabs>
        <w:ind w:left="543" w:hanging="255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1960353"/>
    <w:multiLevelType w:val="hybridMultilevel"/>
    <w:tmpl w:val="461875B8"/>
    <w:lvl w:ilvl="0" w:tplc="F0962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D1A150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2C15D1E"/>
    <w:multiLevelType w:val="hybridMultilevel"/>
    <w:tmpl w:val="F3A49024"/>
    <w:lvl w:ilvl="0" w:tplc="325C6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88861A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39F262D"/>
    <w:multiLevelType w:val="hybridMultilevel"/>
    <w:tmpl w:val="794CC306"/>
    <w:lvl w:ilvl="0" w:tplc="BDC6DD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3F5CE8"/>
    <w:multiLevelType w:val="hybridMultilevel"/>
    <w:tmpl w:val="02DCEBFE"/>
    <w:lvl w:ilvl="0" w:tplc="F55ED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3703AC"/>
    <w:multiLevelType w:val="hybridMultilevel"/>
    <w:tmpl w:val="1F08D54A"/>
    <w:lvl w:ilvl="0" w:tplc="265E676E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B5E4838"/>
    <w:multiLevelType w:val="hybridMultilevel"/>
    <w:tmpl w:val="8BB63448"/>
    <w:lvl w:ilvl="0" w:tplc="4096135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F7C3BEB"/>
    <w:multiLevelType w:val="hybridMultilevel"/>
    <w:tmpl w:val="A8D686B6"/>
    <w:lvl w:ilvl="0" w:tplc="2CCAB5E8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4CA8E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5504677"/>
    <w:multiLevelType w:val="hybridMultilevel"/>
    <w:tmpl w:val="4F18C35A"/>
    <w:lvl w:ilvl="0" w:tplc="D95AE1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5B62D1"/>
    <w:multiLevelType w:val="hybridMultilevel"/>
    <w:tmpl w:val="7F1A9E06"/>
    <w:lvl w:ilvl="0" w:tplc="A0E06250">
      <w:start w:val="1"/>
      <w:numFmt w:val="decimal"/>
      <w:lvlText w:val="%1."/>
      <w:lvlJc w:val="left"/>
      <w:pPr>
        <w:tabs>
          <w:tab w:val="num" w:pos="2235"/>
        </w:tabs>
        <w:ind w:left="2235" w:hanging="25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5E5125C"/>
    <w:multiLevelType w:val="hybridMultilevel"/>
    <w:tmpl w:val="3D6E12B8"/>
    <w:lvl w:ilvl="0" w:tplc="D83AEAD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F933CC"/>
    <w:multiLevelType w:val="hybridMultilevel"/>
    <w:tmpl w:val="B632546E"/>
    <w:lvl w:ilvl="0" w:tplc="409613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97" w15:restartNumberingAfterBreak="0">
    <w:nsid w:val="77862B54"/>
    <w:multiLevelType w:val="hybridMultilevel"/>
    <w:tmpl w:val="D6621730"/>
    <w:name w:val="WW8Num624"/>
    <w:lvl w:ilvl="0" w:tplc="7CDEBA5C">
      <w:start w:val="1"/>
      <w:numFmt w:val="lowerLetter"/>
      <w:lvlText w:val="%1)"/>
      <w:lvlJc w:val="left"/>
      <w:pPr>
        <w:tabs>
          <w:tab w:val="num" w:pos="12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90C11F8"/>
    <w:multiLevelType w:val="hybridMultilevel"/>
    <w:tmpl w:val="14C08E9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027DCA"/>
    <w:multiLevelType w:val="hybridMultilevel"/>
    <w:tmpl w:val="EF341F4A"/>
    <w:lvl w:ilvl="0" w:tplc="04150011">
      <w:start w:val="1"/>
      <w:numFmt w:val="decimal"/>
      <w:lvlText w:val="%1)"/>
      <w:lvlJc w:val="left"/>
      <w:pPr>
        <w:tabs>
          <w:tab w:val="num" w:pos="795"/>
        </w:tabs>
        <w:ind w:left="795" w:hanging="2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AF13BD8"/>
    <w:multiLevelType w:val="hybridMultilevel"/>
    <w:tmpl w:val="21AC1872"/>
    <w:lvl w:ilvl="0" w:tplc="0660FF9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BD55D2A"/>
    <w:multiLevelType w:val="multilevel"/>
    <w:tmpl w:val="9FCCFA46"/>
    <w:styleLink w:val="WW8Num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7C412053"/>
    <w:multiLevelType w:val="hybridMultilevel"/>
    <w:tmpl w:val="E95E3AEE"/>
    <w:lvl w:ilvl="0" w:tplc="B186DEF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A3215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F4F4D67"/>
    <w:multiLevelType w:val="hybridMultilevel"/>
    <w:tmpl w:val="3780A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FCA2AD5"/>
    <w:multiLevelType w:val="hybridMultilevel"/>
    <w:tmpl w:val="E44480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39211765">
    <w:abstractNumId w:val="52"/>
  </w:num>
  <w:num w:numId="2" w16cid:durableId="797529210">
    <w:abstractNumId w:val="20"/>
  </w:num>
  <w:num w:numId="3" w16cid:durableId="184365434">
    <w:abstractNumId w:val="33"/>
  </w:num>
  <w:num w:numId="4" w16cid:durableId="1142577594">
    <w:abstractNumId w:val="72"/>
  </w:num>
  <w:num w:numId="5" w16cid:durableId="272980433">
    <w:abstractNumId w:val="102"/>
  </w:num>
  <w:num w:numId="6" w16cid:durableId="1637182841">
    <w:abstractNumId w:val="58"/>
  </w:num>
  <w:num w:numId="7" w16cid:durableId="2020237187">
    <w:abstractNumId w:val="25"/>
  </w:num>
  <w:num w:numId="8" w16cid:durableId="26567503">
    <w:abstractNumId w:val="77"/>
  </w:num>
  <w:num w:numId="9" w16cid:durableId="282618062">
    <w:abstractNumId w:val="83"/>
  </w:num>
  <w:num w:numId="10" w16cid:durableId="1996100960">
    <w:abstractNumId w:val="45"/>
  </w:num>
  <w:num w:numId="11" w16cid:durableId="1032459982">
    <w:abstractNumId w:val="46"/>
  </w:num>
  <w:num w:numId="12" w16cid:durableId="404382210">
    <w:abstractNumId w:val="59"/>
  </w:num>
  <w:num w:numId="13" w16cid:durableId="1131366751">
    <w:abstractNumId w:val="61"/>
  </w:num>
  <w:num w:numId="14" w16cid:durableId="2002851588">
    <w:abstractNumId w:val="65"/>
  </w:num>
  <w:num w:numId="15" w16cid:durableId="837817480">
    <w:abstractNumId w:val="101"/>
  </w:num>
  <w:num w:numId="16" w16cid:durableId="1767650645">
    <w:abstractNumId w:val="21"/>
    <w:lvlOverride w:ilvl="0">
      <w:lvl w:ilvl="0">
        <w:start w:val="4"/>
        <w:numFmt w:val="decimal"/>
        <w:lvlText w:val="%1."/>
        <w:lvlJc w:val="left"/>
        <w:pPr>
          <w:tabs>
            <w:tab w:val="num" w:pos="255"/>
          </w:tabs>
          <w:ind w:left="255" w:hanging="255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-1905"/>
          </w:tabs>
          <w:ind w:left="-1905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-1185"/>
          </w:tabs>
          <w:ind w:left="-1185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-465"/>
          </w:tabs>
          <w:ind w:left="-465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255"/>
          </w:tabs>
          <w:ind w:left="255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975"/>
          </w:tabs>
          <w:ind w:left="975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1695"/>
          </w:tabs>
          <w:ind w:left="1695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2415"/>
          </w:tabs>
          <w:ind w:left="2415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3135"/>
          </w:tabs>
          <w:ind w:left="3135" w:hanging="180"/>
        </w:pPr>
      </w:lvl>
    </w:lvlOverride>
  </w:num>
  <w:num w:numId="17" w16cid:durableId="1056976870">
    <w:abstractNumId w:val="68"/>
  </w:num>
  <w:num w:numId="18" w16cid:durableId="1158426111">
    <w:abstractNumId w:val="79"/>
  </w:num>
  <w:num w:numId="19" w16cid:durableId="983660149">
    <w:abstractNumId w:val="51"/>
  </w:num>
  <w:num w:numId="20" w16cid:durableId="981664603">
    <w:abstractNumId w:val="56"/>
  </w:num>
  <w:num w:numId="21" w16cid:durableId="1912889814">
    <w:abstractNumId w:val="67"/>
  </w:num>
  <w:num w:numId="22" w16cid:durableId="652678564">
    <w:abstractNumId w:val="38"/>
  </w:num>
  <w:num w:numId="23" w16cid:durableId="1646086584">
    <w:abstractNumId w:val="78"/>
  </w:num>
  <w:num w:numId="24" w16cid:durableId="1656714634">
    <w:abstractNumId w:val="89"/>
  </w:num>
  <w:num w:numId="25" w16cid:durableId="2004507736">
    <w:abstractNumId w:val="26"/>
  </w:num>
  <w:num w:numId="26" w16cid:durableId="1669019709">
    <w:abstractNumId w:val="98"/>
  </w:num>
  <w:num w:numId="27" w16cid:durableId="1088888116">
    <w:abstractNumId w:val="28"/>
  </w:num>
  <w:num w:numId="28" w16cid:durableId="2140949257">
    <w:abstractNumId w:val="15"/>
  </w:num>
  <w:num w:numId="29" w16cid:durableId="1856578268">
    <w:abstractNumId w:val="3"/>
  </w:num>
  <w:num w:numId="30" w16cid:durableId="137651052">
    <w:abstractNumId w:val="19"/>
  </w:num>
  <w:num w:numId="31" w16cid:durableId="63072983">
    <w:abstractNumId w:val="29"/>
  </w:num>
  <w:num w:numId="32" w16cid:durableId="167185421">
    <w:abstractNumId w:val="48"/>
  </w:num>
  <w:num w:numId="33" w16cid:durableId="2141799663">
    <w:abstractNumId w:val="17"/>
  </w:num>
  <w:num w:numId="34" w16cid:durableId="1287391674">
    <w:abstractNumId w:val="18"/>
  </w:num>
  <w:num w:numId="35" w16cid:durableId="1585991737">
    <w:abstractNumId w:val="8"/>
  </w:num>
  <w:num w:numId="36" w16cid:durableId="1386371346">
    <w:abstractNumId w:val="9"/>
  </w:num>
  <w:num w:numId="37" w16cid:durableId="1077942141">
    <w:abstractNumId w:val="10"/>
  </w:num>
  <w:num w:numId="38" w16cid:durableId="1445811500">
    <w:abstractNumId w:val="11"/>
  </w:num>
  <w:num w:numId="39" w16cid:durableId="1271548217">
    <w:abstractNumId w:val="14"/>
  </w:num>
  <w:num w:numId="40" w16cid:durableId="1104426669">
    <w:abstractNumId w:val="13"/>
  </w:num>
  <w:num w:numId="41" w16cid:durableId="1306740459">
    <w:abstractNumId w:val="88"/>
  </w:num>
  <w:num w:numId="42" w16cid:durableId="1731490625">
    <w:abstractNumId w:val="50"/>
  </w:num>
  <w:num w:numId="43" w16cid:durableId="1584995655">
    <w:abstractNumId w:val="34"/>
  </w:num>
  <w:num w:numId="44" w16cid:durableId="1664043919">
    <w:abstractNumId w:val="27"/>
  </w:num>
  <w:num w:numId="45" w16cid:durableId="2113667634">
    <w:abstractNumId w:val="86"/>
  </w:num>
  <w:num w:numId="46" w16cid:durableId="1779787339">
    <w:abstractNumId w:val="35"/>
  </w:num>
  <w:num w:numId="47" w16cid:durableId="555966860">
    <w:abstractNumId w:val="92"/>
  </w:num>
  <w:num w:numId="48" w16cid:durableId="102846610">
    <w:abstractNumId w:val="16"/>
  </w:num>
  <w:num w:numId="49" w16cid:durableId="858276821">
    <w:abstractNumId w:val="100"/>
  </w:num>
  <w:num w:numId="50" w16cid:durableId="2032564934">
    <w:abstractNumId w:val="0"/>
  </w:num>
  <w:num w:numId="51" w16cid:durableId="1393575291">
    <w:abstractNumId w:val="1"/>
  </w:num>
  <w:num w:numId="52" w16cid:durableId="1224757588">
    <w:abstractNumId w:val="4"/>
  </w:num>
  <w:num w:numId="53" w16cid:durableId="1530994519">
    <w:abstractNumId w:val="6"/>
  </w:num>
  <w:num w:numId="54" w16cid:durableId="22560480">
    <w:abstractNumId w:val="2"/>
  </w:num>
  <w:num w:numId="55" w16cid:durableId="1370062415">
    <w:abstractNumId w:val="5"/>
  </w:num>
  <w:num w:numId="56" w16cid:durableId="1678921979">
    <w:abstractNumId w:val="7"/>
  </w:num>
  <w:num w:numId="57" w16cid:durableId="86392408">
    <w:abstractNumId w:val="40"/>
  </w:num>
  <w:num w:numId="58" w16cid:durableId="83887563">
    <w:abstractNumId w:val="23"/>
  </w:num>
  <w:num w:numId="59" w16cid:durableId="1962029725">
    <w:abstractNumId w:val="84"/>
  </w:num>
  <w:num w:numId="60" w16cid:durableId="1898780283">
    <w:abstractNumId w:val="66"/>
  </w:num>
  <w:num w:numId="61" w16cid:durableId="531379022">
    <w:abstractNumId w:val="94"/>
  </w:num>
  <w:num w:numId="62" w16cid:durableId="2057271301">
    <w:abstractNumId w:val="22"/>
  </w:num>
  <w:num w:numId="63" w16cid:durableId="505094651">
    <w:abstractNumId w:val="31"/>
  </w:num>
  <w:num w:numId="64" w16cid:durableId="1614286407">
    <w:abstractNumId w:val="64"/>
  </w:num>
  <w:num w:numId="65" w16cid:durableId="1601065777">
    <w:abstractNumId w:val="85"/>
  </w:num>
  <w:num w:numId="66" w16cid:durableId="1056590495">
    <w:abstractNumId w:val="49"/>
  </w:num>
  <w:num w:numId="67" w16cid:durableId="1738673741">
    <w:abstractNumId w:val="63"/>
  </w:num>
  <w:num w:numId="68" w16cid:durableId="1170952677">
    <w:abstractNumId w:val="103"/>
  </w:num>
  <w:num w:numId="69" w16cid:durableId="28577963">
    <w:abstractNumId w:val="99"/>
  </w:num>
  <w:num w:numId="70" w16cid:durableId="652955820">
    <w:abstractNumId w:val="57"/>
  </w:num>
  <w:num w:numId="71" w16cid:durableId="344327123">
    <w:abstractNumId w:val="87"/>
  </w:num>
  <w:num w:numId="72" w16cid:durableId="1449660571">
    <w:abstractNumId w:val="73"/>
  </w:num>
  <w:num w:numId="73" w16cid:durableId="1199590897">
    <w:abstractNumId w:val="91"/>
  </w:num>
  <w:num w:numId="74" w16cid:durableId="1689136407">
    <w:abstractNumId w:val="37"/>
  </w:num>
  <w:num w:numId="75" w16cid:durableId="99105338">
    <w:abstractNumId w:val="96"/>
  </w:num>
  <w:num w:numId="76" w16cid:durableId="2056192468">
    <w:abstractNumId w:val="74"/>
  </w:num>
  <w:num w:numId="77" w16cid:durableId="1262641841">
    <w:abstractNumId w:val="55"/>
  </w:num>
  <w:num w:numId="78" w16cid:durableId="1589266603">
    <w:abstractNumId w:val="75"/>
  </w:num>
  <w:num w:numId="79" w16cid:durableId="206532265">
    <w:abstractNumId w:val="43"/>
  </w:num>
  <w:num w:numId="80" w16cid:durableId="374621923">
    <w:abstractNumId w:val="82"/>
  </w:num>
  <w:num w:numId="81" w16cid:durableId="856389457">
    <w:abstractNumId w:val="81"/>
  </w:num>
  <w:num w:numId="82" w16cid:durableId="517430312">
    <w:abstractNumId w:val="53"/>
  </w:num>
  <w:num w:numId="83" w16cid:durableId="587882459">
    <w:abstractNumId w:val="24"/>
  </w:num>
  <w:num w:numId="84" w16cid:durableId="284585191">
    <w:abstractNumId w:val="60"/>
  </w:num>
  <w:num w:numId="85" w16cid:durableId="972178048">
    <w:abstractNumId w:val="54"/>
  </w:num>
  <w:num w:numId="86" w16cid:durableId="1789349072">
    <w:abstractNumId w:val="30"/>
  </w:num>
  <w:num w:numId="87" w16cid:durableId="263658401">
    <w:abstractNumId w:val="80"/>
  </w:num>
  <w:num w:numId="88" w16cid:durableId="921256135">
    <w:abstractNumId w:val="97"/>
  </w:num>
  <w:num w:numId="89" w16cid:durableId="1306817324">
    <w:abstractNumId w:val="90"/>
  </w:num>
  <w:num w:numId="90" w16cid:durableId="634914560">
    <w:abstractNumId w:val="95"/>
  </w:num>
  <w:num w:numId="91" w16cid:durableId="1230117755">
    <w:abstractNumId w:val="47"/>
  </w:num>
  <w:num w:numId="92" w16cid:durableId="1805806007">
    <w:abstractNumId w:val="12"/>
  </w:num>
  <w:num w:numId="93" w16cid:durableId="1574852227">
    <w:abstractNumId w:val="69"/>
  </w:num>
  <w:num w:numId="94" w16cid:durableId="3803724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2204952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 w16cid:durableId="162761789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84345286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 w16cid:durableId="1929388746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9" w16cid:durableId="157392492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0" w16cid:durableId="189781374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732434089">
    <w:abstractNumId w:val="93"/>
  </w:num>
  <w:num w:numId="102" w16cid:durableId="253707636">
    <w:abstractNumId w:val="42"/>
  </w:num>
  <w:num w:numId="103" w16cid:durableId="1200824671">
    <w:abstractNumId w:val="39"/>
  </w:num>
  <w:num w:numId="104" w16cid:durableId="343171717">
    <w:abstractNumId w:val="71"/>
  </w:num>
  <w:num w:numId="105" w16cid:durableId="154273386">
    <w:abstractNumId w:val="104"/>
  </w:num>
  <w:num w:numId="106" w16cid:durableId="10217373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71"/>
    <w:rsid w:val="002E6763"/>
    <w:rsid w:val="003C7E39"/>
    <w:rsid w:val="00410B68"/>
    <w:rsid w:val="004250E2"/>
    <w:rsid w:val="004B762B"/>
    <w:rsid w:val="005040BB"/>
    <w:rsid w:val="00556571"/>
    <w:rsid w:val="00592849"/>
    <w:rsid w:val="00732735"/>
    <w:rsid w:val="0084550E"/>
    <w:rsid w:val="008F1A78"/>
    <w:rsid w:val="009554A6"/>
    <w:rsid w:val="009A035F"/>
    <w:rsid w:val="00B37962"/>
    <w:rsid w:val="00B42B5F"/>
    <w:rsid w:val="00B47A63"/>
    <w:rsid w:val="00C9253D"/>
    <w:rsid w:val="00D62A79"/>
    <w:rsid w:val="00DD7C1E"/>
    <w:rsid w:val="00F4336A"/>
    <w:rsid w:val="00F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7979BD9"/>
  <w15:chartTrackingRefBased/>
  <w15:docId w15:val="{7E310F09-B2BB-47D4-A9E4-D486CF2C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962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37962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37962"/>
    <w:pPr>
      <w:keepNext/>
      <w:ind w:right="22"/>
      <w:jc w:val="center"/>
      <w:outlineLvl w:val="1"/>
    </w:pPr>
    <w:rPr>
      <w:rFonts w:ascii="Arial" w:hAnsi="Arial" w:cs="Arial"/>
      <w:b/>
      <w:bCs/>
      <w:spacing w:val="30"/>
      <w:sz w:val="28"/>
    </w:rPr>
  </w:style>
  <w:style w:type="paragraph" w:styleId="Nagwek3">
    <w:name w:val="heading 3"/>
    <w:basedOn w:val="Normalny"/>
    <w:link w:val="Nagwek3Znak"/>
    <w:qFormat/>
    <w:rsid w:val="00B37962"/>
    <w:pPr>
      <w:keepNext/>
      <w:spacing w:before="60"/>
      <w:ind w:left="540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B3796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567"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B3796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qFormat/>
    <w:rsid w:val="00B37962"/>
    <w:pPr>
      <w:keepNext/>
      <w:jc w:val="center"/>
      <w:outlineLvl w:val="5"/>
    </w:pPr>
    <w:rPr>
      <w:b/>
      <w:lang w:val="en-US" w:eastAsia="x-none"/>
    </w:rPr>
  </w:style>
  <w:style w:type="paragraph" w:styleId="Nagwek7">
    <w:name w:val="heading 7"/>
    <w:basedOn w:val="Normalny"/>
    <w:next w:val="Normalny"/>
    <w:link w:val="Nagwek7Znak"/>
    <w:qFormat/>
    <w:rsid w:val="00B37962"/>
    <w:pPr>
      <w:keepNext/>
      <w:jc w:val="center"/>
      <w:outlineLvl w:val="6"/>
    </w:pPr>
    <w:rPr>
      <w:b/>
      <w:i/>
      <w:sz w:val="52"/>
    </w:rPr>
  </w:style>
  <w:style w:type="paragraph" w:styleId="Nagwek9">
    <w:name w:val="heading 9"/>
    <w:basedOn w:val="Normalny"/>
    <w:next w:val="Normalny"/>
    <w:link w:val="Nagwek9Znak"/>
    <w:qFormat/>
    <w:rsid w:val="00B3796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7962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37962"/>
    <w:rPr>
      <w:rFonts w:ascii="Arial" w:eastAsia="Times New Roman" w:hAnsi="Arial" w:cs="Arial"/>
      <w:b/>
      <w:bCs/>
      <w:spacing w:val="30"/>
      <w:kern w:val="0"/>
      <w:sz w:val="28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B37962"/>
    <w:rPr>
      <w:rFonts w:ascii="Times New Roman" w:eastAsia="Times New Roman" w:hAnsi="Times New Roman" w:cs="Arial"/>
      <w:bCs/>
      <w:kern w:val="0"/>
      <w:sz w:val="24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B37962"/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B37962"/>
    <w:rPr>
      <w:rFonts w:ascii="Times New Roman" w:eastAsia="Times New Roman" w:hAnsi="Times New Roman" w:cs="Times New Roman"/>
      <w:b/>
      <w:kern w:val="0"/>
      <w:sz w:val="32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B37962"/>
    <w:rPr>
      <w:rFonts w:ascii="Times New Roman" w:eastAsia="Times New Roman" w:hAnsi="Times New Roman" w:cs="Times New Roman"/>
      <w:b/>
      <w:kern w:val="0"/>
      <w:sz w:val="24"/>
      <w:szCs w:val="24"/>
      <w:lang w:val="en-US" w:eastAsia="x-none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B37962"/>
    <w:rPr>
      <w:rFonts w:ascii="Times New Roman" w:eastAsia="Times New Roman" w:hAnsi="Times New Roman" w:cs="Times New Roman"/>
      <w:b/>
      <w:i/>
      <w:kern w:val="0"/>
      <w:sz w:val="52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B37962"/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3796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37962"/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37962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B37962"/>
  </w:style>
  <w:style w:type="paragraph" w:styleId="Tytu">
    <w:name w:val="Title"/>
    <w:basedOn w:val="Normalny"/>
    <w:link w:val="TytuZnak"/>
    <w:qFormat/>
    <w:rsid w:val="00B379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B37962"/>
    <w:rPr>
      <w:rFonts w:ascii="Times New Roman" w:eastAsia="Times New Roman" w:hAnsi="Times New Roman" w:cs="Times New Roman"/>
      <w:b/>
      <w:kern w:val="0"/>
      <w:sz w:val="28"/>
      <w:szCs w:val="24"/>
      <w:lang w:eastAsia="pl-PL"/>
      <w14:ligatures w14:val="none"/>
    </w:rPr>
  </w:style>
  <w:style w:type="paragraph" w:customStyle="1" w:styleId="pkt">
    <w:name w:val="pkt"/>
    <w:basedOn w:val="Normalny"/>
    <w:rsid w:val="00B37962"/>
    <w:pPr>
      <w:spacing w:before="60" w:after="60"/>
      <w:ind w:left="851" w:hanging="295"/>
    </w:pPr>
  </w:style>
  <w:style w:type="paragraph" w:customStyle="1" w:styleId="ust">
    <w:name w:val="ust"/>
    <w:rsid w:val="00B3796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">
    <w:name w:val="tekst"/>
    <w:basedOn w:val="Normalny"/>
    <w:rsid w:val="00B37962"/>
    <w:pPr>
      <w:suppressLineNumbers/>
      <w:spacing w:before="60" w:after="60"/>
    </w:pPr>
  </w:style>
  <w:style w:type="paragraph" w:styleId="Tekstpodstawowywcity3">
    <w:name w:val="Body Text Indent 3"/>
    <w:basedOn w:val="Normalny"/>
    <w:link w:val="Tekstpodstawowywcity3Znak"/>
    <w:rsid w:val="00B37962"/>
    <w:pPr>
      <w:ind w:left="54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rsid w:val="00B37962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B3796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semiHidden/>
    <w:rsid w:val="00B37962"/>
    <w:rPr>
      <w:vertAlign w:val="superscript"/>
    </w:rPr>
  </w:style>
  <w:style w:type="paragraph" w:customStyle="1" w:styleId="Tekstpodstawowy21">
    <w:name w:val="Tekst podstawowy 21"/>
    <w:basedOn w:val="Normalny"/>
    <w:rsid w:val="00B37962"/>
    <w:pPr>
      <w:overflowPunct w:val="0"/>
      <w:autoSpaceDE w:val="0"/>
      <w:autoSpaceDN w:val="0"/>
      <w:adjustRightInd w:val="0"/>
      <w:ind w:right="-710"/>
      <w:textAlignment w:val="baseline"/>
    </w:pPr>
    <w:rPr>
      <w:szCs w:val="20"/>
    </w:rPr>
  </w:style>
  <w:style w:type="character" w:styleId="Hipercze">
    <w:name w:val="Hyperlink"/>
    <w:rsid w:val="00B3796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B379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37962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B37962"/>
  </w:style>
  <w:style w:type="character" w:customStyle="1" w:styleId="TekstpodstawowyZnak">
    <w:name w:val="Tekst podstawowy Znak"/>
    <w:basedOn w:val="Domylnaczcionkaakapitu"/>
    <w:link w:val="Tekstpodstawowy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37962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B379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B37962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Akapitzlist">
    <w:name w:val="List Paragraph"/>
    <w:aliases w:val="Wypunktowanie,Llista wielopoziomowa,Akapit z listą1,normalny tekst,L1,Numerowanie,2 heading,A_wyliczenie,K-P_odwolanie,maz_wyliczenie,opis dzialania,CW_Lista,zwykły tekst,Γράφημα,Akapit z listą BS,Bulleted list,Odstavec,Podsis rysunku"/>
    <w:basedOn w:val="Normalny"/>
    <w:link w:val="AkapitzlistZnak"/>
    <w:uiPriority w:val="34"/>
    <w:qFormat/>
    <w:rsid w:val="00B37962"/>
    <w:pPr>
      <w:spacing w:after="0"/>
      <w:ind w:left="720" w:firstLine="0"/>
      <w:contextualSpacing/>
      <w:jc w:val="left"/>
    </w:pPr>
  </w:style>
  <w:style w:type="paragraph" w:styleId="Tekstpodstawowy2">
    <w:name w:val="Body Text 2"/>
    <w:basedOn w:val="Normalny"/>
    <w:link w:val="Tekstpodstawowy2Znak"/>
    <w:rsid w:val="00B3796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rsid w:val="00B37962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rsid w:val="00B3796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379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379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3796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B379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379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B37962"/>
    <w:rPr>
      <w:vertAlign w:val="superscript"/>
    </w:rPr>
  </w:style>
  <w:style w:type="paragraph" w:customStyle="1" w:styleId="Tekstpodstawowy31">
    <w:name w:val="Tekst podstawowy 31"/>
    <w:basedOn w:val="Normalny"/>
    <w:rsid w:val="00B37962"/>
    <w:pPr>
      <w:widowControl w:val="0"/>
      <w:suppressAutoHyphens/>
      <w:spacing w:after="0"/>
      <w:ind w:left="0" w:firstLine="0"/>
      <w:jc w:val="left"/>
    </w:pPr>
    <w:rPr>
      <w:rFonts w:eastAsia="Lucida Sans Unicode"/>
      <w:kern w:val="1"/>
    </w:rPr>
  </w:style>
  <w:style w:type="paragraph" w:customStyle="1" w:styleId="Standard">
    <w:name w:val="Standard"/>
    <w:rsid w:val="00B379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B37962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user">
    <w:name w:val="Standard (user)"/>
    <w:rsid w:val="00B379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extbodyuser">
    <w:name w:val="Text body (user)"/>
    <w:basedOn w:val="Standarduser"/>
    <w:rsid w:val="00B37962"/>
    <w:pPr>
      <w:spacing w:after="120"/>
    </w:pPr>
  </w:style>
  <w:style w:type="paragraph" w:customStyle="1" w:styleId="Textbodyindentuser">
    <w:name w:val="Text body indent (user)"/>
    <w:basedOn w:val="Standarduser"/>
    <w:rsid w:val="00B37962"/>
    <w:pPr>
      <w:ind w:left="993" w:hanging="284"/>
      <w:jc w:val="both"/>
    </w:pPr>
    <w:rPr>
      <w:szCs w:val="20"/>
    </w:rPr>
  </w:style>
  <w:style w:type="numbering" w:customStyle="1" w:styleId="WW8Num9">
    <w:name w:val="WW8Num9"/>
    <w:basedOn w:val="Bezlisty"/>
    <w:rsid w:val="00B37962"/>
    <w:pPr>
      <w:numPr>
        <w:numId w:val="15"/>
      </w:numPr>
    </w:pPr>
  </w:style>
  <w:style w:type="numbering" w:customStyle="1" w:styleId="WW8Num12">
    <w:name w:val="WW8Num12"/>
    <w:basedOn w:val="Bezlisty"/>
    <w:rsid w:val="00B37962"/>
    <w:pPr>
      <w:numPr>
        <w:numId w:val="106"/>
      </w:numPr>
    </w:pPr>
  </w:style>
  <w:style w:type="numbering" w:customStyle="1" w:styleId="WW8Num4">
    <w:name w:val="WW8Num4"/>
    <w:basedOn w:val="Bezlisty"/>
    <w:rsid w:val="00B37962"/>
    <w:pPr>
      <w:numPr>
        <w:numId w:val="17"/>
      </w:numPr>
    </w:pPr>
  </w:style>
  <w:style w:type="numbering" w:customStyle="1" w:styleId="WW8Num2">
    <w:name w:val="WW8Num2"/>
    <w:basedOn w:val="Bezlisty"/>
    <w:rsid w:val="00B37962"/>
    <w:pPr>
      <w:numPr>
        <w:numId w:val="18"/>
      </w:numPr>
    </w:pPr>
  </w:style>
  <w:style w:type="paragraph" w:customStyle="1" w:styleId="Tabelapozycja">
    <w:name w:val="Tabela pozycja"/>
    <w:basedOn w:val="Normalny"/>
    <w:rsid w:val="00B37962"/>
    <w:pPr>
      <w:spacing w:after="0"/>
      <w:ind w:left="0" w:firstLine="0"/>
      <w:jc w:val="left"/>
    </w:pPr>
    <w:rPr>
      <w:rFonts w:ascii="Arial" w:eastAsia="MS Outlook" w:hAnsi="Arial"/>
      <w:sz w:val="22"/>
      <w:szCs w:val="20"/>
    </w:rPr>
  </w:style>
  <w:style w:type="paragraph" w:customStyle="1" w:styleId="Zawartotabeli">
    <w:name w:val="Zawartość tabeli"/>
    <w:basedOn w:val="Normalny"/>
    <w:rsid w:val="00B37962"/>
    <w:pPr>
      <w:widowControl w:val="0"/>
      <w:suppressLineNumbers/>
      <w:suppressAutoHyphens/>
      <w:spacing w:after="0"/>
      <w:ind w:left="0" w:firstLine="0"/>
      <w:jc w:val="left"/>
    </w:pPr>
    <w:rPr>
      <w:rFonts w:eastAsia="DejaVu Sans"/>
      <w:kern w:val="2"/>
    </w:rPr>
  </w:style>
  <w:style w:type="character" w:customStyle="1" w:styleId="bumpedfont15">
    <w:name w:val="bumpedfont15"/>
    <w:basedOn w:val="Domylnaczcionkaakapitu"/>
    <w:rsid w:val="00B37962"/>
  </w:style>
  <w:style w:type="character" w:styleId="Pogrubienie">
    <w:name w:val="Strong"/>
    <w:uiPriority w:val="22"/>
    <w:qFormat/>
    <w:rsid w:val="00B37962"/>
    <w:rPr>
      <w:b/>
      <w:bCs/>
    </w:rPr>
  </w:style>
  <w:style w:type="paragraph" w:customStyle="1" w:styleId="Style6">
    <w:name w:val="Style6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9">
    <w:name w:val="Style9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0">
    <w:name w:val="Style10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3">
    <w:name w:val="Style13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6">
    <w:name w:val="Style16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2">
    <w:name w:val="Font Style22"/>
    <w:rsid w:val="00B3796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7">
    <w:name w:val="Style17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6">
    <w:name w:val="Font Style26"/>
    <w:rsid w:val="00B37962"/>
    <w:rPr>
      <w:rFonts w:ascii="SimHei" w:eastAsia="SimHei" w:cs="SimHei"/>
      <w:color w:val="000000"/>
      <w:sz w:val="20"/>
      <w:szCs w:val="20"/>
    </w:rPr>
  </w:style>
  <w:style w:type="paragraph" w:customStyle="1" w:styleId="Style5">
    <w:name w:val="Style5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15">
    <w:name w:val="Style15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3">
    <w:name w:val="Font Style23"/>
    <w:rsid w:val="00B3796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24">
    <w:name w:val="Font Style24"/>
    <w:rsid w:val="00B37962"/>
    <w:rPr>
      <w:rFonts w:ascii="SimHei" w:eastAsia="SimHei" w:cs="SimHei"/>
      <w:color w:val="000000"/>
      <w:spacing w:val="-30"/>
      <w:sz w:val="26"/>
      <w:szCs w:val="26"/>
    </w:rPr>
  </w:style>
  <w:style w:type="character" w:customStyle="1" w:styleId="FontStyle25">
    <w:name w:val="Font Style25"/>
    <w:rsid w:val="00B37962"/>
    <w:rPr>
      <w:rFonts w:ascii="SimHei" w:eastAsia="SimHei" w:cs="SimHei"/>
      <w:b/>
      <w:bCs/>
      <w:color w:val="000000"/>
      <w:spacing w:val="-10"/>
      <w:sz w:val="20"/>
      <w:szCs w:val="20"/>
    </w:rPr>
  </w:style>
  <w:style w:type="paragraph" w:customStyle="1" w:styleId="Style1">
    <w:name w:val="Style1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2">
    <w:name w:val="Style2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3">
    <w:name w:val="Style3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paragraph" w:customStyle="1" w:styleId="Style4">
    <w:name w:val="Style4"/>
    <w:basedOn w:val="Normalny"/>
    <w:rsid w:val="00B37962"/>
    <w:pPr>
      <w:widowControl w:val="0"/>
      <w:autoSpaceDE w:val="0"/>
      <w:autoSpaceDN w:val="0"/>
      <w:adjustRightInd w:val="0"/>
      <w:spacing w:after="0"/>
      <w:ind w:left="0" w:firstLine="0"/>
      <w:jc w:val="left"/>
    </w:pPr>
  </w:style>
  <w:style w:type="character" w:customStyle="1" w:styleId="FontStyle11">
    <w:name w:val="Font Style11"/>
    <w:rsid w:val="00B37962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rsid w:val="00B3796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3">
    <w:name w:val="Font Style13"/>
    <w:rsid w:val="00B37962"/>
    <w:rPr>
      <w:rFonts w:ascii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rsid w:val="00B379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highlight">
    <w:name w:val="highlight"/>
    <w:basedOn w:val="Domylnaczcionkaakapitu"/>
    <w:rsid w:val="00B37962"/>
  </w:style>
  <w:style w:type="paragraph" w:customStyle="1" w:styleId="Tekstpodstawowy210">
    <w:name w:val="Tekst podstawowy 21"/>
    <w:basedOn w:val="Normalny"/>
    <w:rsid w:val="00B37962"/>
    <w:pPr>
      <w:suppressAutoHyphens/>
      <w:spacing w:line="480" w:lineRule="auto"/>
    </w:pPr>
    <w:rPr>
      <w:lang w:eastAsia="ar-SA"/>
    </w:rPr>
  </w:style>
  <w:style w:type="paragraph" w:customStyle="1" w:styleId="Styl1">
    <w:name w:val="Styl1"/>
    <w:basedOn w:val="Normalny"/>
    <w:rsid w:val="00B37962"/>
    <w:pPr>
      <w:widowControl w:val="0"/>
      <w:numPr>
        <w:numId w:val="29"/>
      </w:numPr>
      <w:tabs>
        <w:tab w:val="left" w:pos="360"/>
        <w:tab w:val="left" w:pos="993"/>
      </w:tabs>
      <w:suppressAutoHyphens/>
      <w:spacing w:before="60" w:after="60"/>
      <w:ind w:left="357" w:hanging="357"/>
    </w:pPr>
    <w:rPr>
      <w:rFonts w:ascii="Arial" w:hAnsi="Arial" w:cs="Arial"/>
      <w:sz w:val="22"/>
      <w:szCs w:val="22"/>
      <w:shd w:val="clear" w:color="auto" w:fill="FFFF00"/>
      <w:lang w:eastAsia="ar-SA"/>
    </w:rPr>
  </w:style>
  <w:style w:type="character" w:customStyle="1" w:styleId="FontStyle33">
    <w:name w:val="Font Style33"/>
    <w:rsid w:val="00B37962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2">
    <w:name w:val="Font Style32"/>
    <w:rsid w:val="00B3796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1">
    <w:name w:val="Font Style21"/>
    <w:rsid w:val="00B37962"/>
    <w:rPr>
      <w:rFonts w:ascii="MS Reference Sans Serif" w:hAnsi="MS Reference Sans Serif" w:cs="MS Reference Sans Serif"/>
      <w:color w:val="000000"/>
      <w:sz w:val="16"/>
      <w:szCs w:val="16"/>
    </w:rPr>
  </w:style>
  <w:style w:type="character" w:customStyle="1" w:styleId="FontStyle20">
    <w:name w:val="Font Style20"/>
    <w:rsid w:val="00B37962"/>
    <w:rPr>
      <w:rFonts w:ascii="Arial" w:hAnsi="Arial" w:cs="Arial"/>
      <w:color w:val="000000"/>
      <w:sz w:val="18"/>
      <w:szCs w:val="18"/>
    </w:rPr>
  </w:style>
  <w:style w:type="paragraph" w:customStyle="1" w:styleId="Akapitzlist2">
    <w:name w:val="Akapit z listą2"/>
    <w:basedOn w:val="Normalny"/>
    <w:rsid w:val="00B37962"/>
    <w:pPr>
      <w:spacing w:after="0"/>
      <w:ind w:left="720" w:firstLine="0"/>
      <w:jc w:val="left"/>
    </w:pPr>
    <w:rPr>
      <w:rFonts w:eastAsia="Calibri"/>
    </w:rPr>
  </w:style>
  <w:style w:type="paragraph" w:customStyle="1" w:styleId="Style14">
    <w:name w:val="Style14"/>
    <w:basedOn w:val="Normalny"/>
    <w:rsid w:val="00B37962"/>
    <w:pPr>
      <w:widowControl w:val="0"/>
      <w:autoSpaceDE w:val="0"/>
      <w:autoSpaceDN w:val="0"/>
      <w:adjustRightInd w:val="0"/>
      <w:spacing w:after="0" w:line="281" w:lineRule="exact"/>
      <w:ind w:left="0" w:firstLine="0"/>
    </w:pPr>
    <w:rPr>
      <w:rFonts w:ascii="Arial" w:hAnsi="Arial"/>
    </w:rPr>
  </w:style>
  <w:style w:type="character" w:customStyle="1" w:styleId="FontStyle19">
    <w:name w:val="Font Style19"/>
    <w:rsid w:val="00B37962"/>
    <w:rPr>
      <w:rFonts w:ascii="Times New Roman" w:hAnsi="Times New Roman" w:cs="Times New Roman"/>
      <w:color w:val="000000"/>
      <w:sz w:val="22"/>
      <w:szCs w:val="22"/>
    </w:rPr>
  </w:style>
  <w:style w:type="paragraph" w:customStyle="1" w:styleId="dtn">
    <w:name w:val="dtn"/>
    <w:basedOn w:val="Normalny"/>
    <w:rsid w:val="00B37962"/>
    <w:pPr>
      <w:spacing w:before="100" w:beforeAutospacing="1" w:after="100" w:afterAutospacing="1"/>
      <w:ind w:left="0" w:firstLine="0"/>
      <w:jc w:val="left"/>
    </w:pPr>
  </w:style>
  <w:style w:type="paragraph" w:customStyle="1" w:styleId="dtz">
    <w:name w:val="dtz"/>
    <w:basedOn w:val="Normalny"/>
    <w:rsid w:val="00B37962"/>
    <w:pPr>
      <w:spacing w:before="100" w:beforeAutospacing="1" w:after="100" w:afterAutospacing="1"/>
      <w:ind w:left="0" w:firstLine="0"/>
      <w:jc w:val="left"/>
    </w:pPr>
  </w:style>
  <w:style w:type="paragraph" w:customStyle="1" w:styleId="dtu">
    <w:name w:val="dtu"/>
    <w:basedOn w:val="Normalny"/>
    <w:rsid w:val="00B37962"/>
    <w:pPr>
      <w:spacing w:before="100" w:beforeAutospacing="1" w:after="100" w:afterAutospacing="1"/>
      <w:ind w:left="0" w:firstLine="0"/>
      <w:jc w:val="left"/>
    </w:pPr>
  </w:style>
  <w:style w:type="paragraph" w:customStyle="1" w:styleId="ng-scope">
    <w:name w:val="ng-scope"/>
    <w:basedOn w:val="Normalny"/>
    <w:rsid w:val="00B37962"/>
    <w:pPr>
      <w:suppressAutoHyphens/>
      <w:spacing w:before="280" w:after="280"/>
      <w:ind w:left="0" w:firstLine="0"/>
      <w:jc w:val="left"/>
    </w:pPr>
    <w:rPr>
      <w:lang w:eastAsia="zh-CN"/>
    </w:rPr>
  </w:style>
  <w:style w:type="character" w:customStyle="1" w:styleId="AkapitzlistZnak">
    <w:name w:val="Akapit z listą Znak"/>
    <w:aliases w:val="Wypunktowanie Znak,Llista wielopoziomowa Znak,Akapit z listą1 Znak,normalny tekst Znak,L1 Znak,Numerowanie Znak,2 heading Znak,A_wyliczenie Znak,K-P_odwolanie Znak,maz_wyliczenie Znak,opis dzialania Znak,CW_Lista Znak,Γράφημα Znak"/>
    <w:link w:val="Akapitzlist"/>
    <w:uiPriority w:val="34"/>
    <w:qFormat/>
    <w:locked/>
    <w:rsid w:val="00B379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3101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2024-10-30T08:16:00Z</cp:lastPrinted>
  <dcterms:created xsi:type="dcterms:W3CDTF">2024-10-30T08:16:00Z</dcterms:created>
  <dcterms:modified xsi:type="dcterms:W3CDTF">2024-10-30T08:16:00Z</dcterms:modified>
</cp:coreProperties>
</file>